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0D7" w:rsidRDefault="007460D7" w:rsidP="007460D7">
      <w:pPr>
        <w:pStyle w:val="TitleSpecialMath"/>
        <w:ind w:left="1201" w:hanging="336"/>
        <w:jc w:val="left"/>
      </w:pPr>
      <w:r>
        <w:t>深圳市</w:t>
      </w:r>
      <w:r w:rsidR="008817CD">
        <w:rPr>
          <w:rFonts w:hint="eastAsia"/>
        </w:rPr>
        <w:t>XX</w:t>
      </w:r>
      <w:r>
        <w:t>学校</w:t>
      </w:r>
      <w:r>
        <w:t>2017-2018</w:t>
      </w:r>
      <w:r>
        <w:t>学年第一学</w:t>
      </w:r>
      <w:r>
        <w:rPr>
          <w:rFonts w:hint="eastAsia"/>
        </w:rPr>
        <w:t>期</w:t>
      </w:r>
      <w:r>
        <w:t>期中</w:t>
      </w:r>
      <w:r>
        <w:rPr>
          <w:rFonts w:hint="eastAsia"/>
        </w:rPr>
        <w:t>考试</w:t>
      </w:r>
      <w:r>
        <w:t>八年级数学试卷</w:t>
      </w:r>
    </w:p>
    <w:p w:rsidR="007460D7" w:rsidRPr="00E70518" w:rsidRDefault="007460D7" w:rsidP="007460D7">
      <w:pPr>
        <w:pStyle w:val="a8"/>
        <w:numPr>
          <w:ilvl w:val="0"/>
          <w:numId w:val="11"/>
        </w:numPr>
        <w:rPr>
          <w:rFonts w:ascii="宋体" w:hAnsi="宋体"/>
          <w:b/>
        </w:rPr>
      </w:pPr>
      <w:r w:rsidRPr="00E70518">
        <w:rPr>
          <w:rFonts w:ascii="宋体" w:hAnsi="宋体"/>
          <w:b/>
        </w:rPr>
        <w:t>选择题</w:t>
      </w:r>
      <w:r w:rsidRPr="00E70518">
        <w:rPr>
          <w:rFonts w:ascii="宋体" w:hAnsi="宋体" w:hint="eastAsia"/>
          <w:b/>
        </w:rPr>
        <w:t>,请将答案填入表格内。</w:t>
      </w:r>
      <w:r w:rsidRPr="00E70518">
        <w:rPr>
          <w:rFonts w:ascii="宋体" w:hAnsi="宋体"/>
          <w:b/>
        </w:rPr>
        <w:t>（共12小题；共36分）</w:t>
      </w: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1"/>
        <w:gridCol w:w="741"/>
        <w:gridCol w:w="741"/>
        <w:gridCol w:w="741"/>
        <w:gridCol w:w="741"/>
        <w:gridCol w:w="740"/>
        <w:gridCol w:w="740"/>
        <w:gridCol w:w="740"/>
        <w:gridCol w:w="740"/>
        <w:gridCol w:w="740"/>
        <w:gridCol w:w="740"/>
        <w:gridCol w:w="740"/>
        <w:gridCol w:w="741"/>
      </w:tblGrid>
      <w:tr w:rsidR="007460D7" w:rsidRPr="007F1C2B" w:rsidTr="00390970">
        <w:trPr>
          <w:trHeight w:val="262"/>
        </w:trPr>
        <w:tc>
          <w:tcPr>
            <w:tcW w:w="741" w:type="dxa"/>
            <w:shd w:val="clear" w:color="auto" w:fill="auto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</w:pPr>
            <w:r w:rsidRPr="007F1C2B">
              <w:rPr>
                <w:rFonts w:hint="eastAsia"/>
              </w:rPr>
              <w:t>题号</w:t>
            </w:r>
          </w:p>
        </w:tc>
        <w:tc>
          <w:tcPr>
            <w:tcW w:w="741" w:type="dxa"/>
            <w:shd w:val="clear" w:color="auto" w:fill="auto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  <w:jc w:val="center"/>
            </w:pPr>
            <w:r w:rsidRPr="007F1C2B">
              <w:rPr>
                <w:rFonts w:hint="eastAsia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  <w:jc w:val="center"/>
            </w:pPr>
            <w:r w:rsidRPr="007F1C2B">
              <w:rPr>
                <w:rFonts w:hint="eastAsia"/>
              </w:rPr>
              <w:t>2</w:t>
            </w:r>
          </w:p>
        </w:tc>
        <w:tc>
          <w:tcPr>
            <w:tcW w:w="741" w:type="dxa"/>
            <w:shd w:val="clear" w:color="auto" w:fill="auto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  <w:jc w:val="center"/>
            </w:pPr>
            <w:r w:rsidRPr="007F1C2B">
              <w:rPr>
                <w:rFonts w:hint="eastAsia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  <w:jc w:val="center"/>
            </w:pPr>
            <w:r w:rsidRPr="007F1C2B">
              <w:rPr>
                <w:rFonts w:hint="eastAsia"/>
              </w:rPr>
              <w:t>4</w:t>
            </w:r>
          </w:p>
        </w:tc>
        <w:tc>
          <w:tcPr>
            <w:tcW w:w="740" w:type="dxa"/>
            <w:shd w:val="clear" w:color="auto" w:fill="auto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  <w:jc w:val="center"/>
            </w:pPr>
            <w:r w:rsidRPr="007F1C2B">
              <w:rPr>
                <w:rFonts w:hint="eastAsia"/>
              </w:rPr>
              <w:t>5</w:t>
            </w:r>
          </w:p>
        </w:tc>
        <w:tc>
          <w:tcPr>
            <w:tcW w:w="740" w:type="dxa"/>
            <w:shd w:val="clear" w:color="auto" w:fill="auto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  <w:jc w:val="center"/>
            </w:pPr>
            <w:r w:rsidRPr="007F1C2B">
              <w:rPr>
                <w:rFonts w:hint="eastAsia"/>
              </w:rPr>
              <w:t>6</w:t>
            </w:r>
          </w:p>
        </w:tc>
        <w:tc>
          <w:tcPr>
            <w:tcW w:w="740" w:type="dxa"/>
            <w:shd w:val="clear" w:color="auto" w:fill="auto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  <w:jc w:val="center"/>
            </w:pPr>
            <w:r w:rsidRPr="007F1C2B">
              <w:rPr>
                <w:rFonts w:hint="eastAsia"/>
              </w:rPr>
              <w:t>7</w:t>
            </w:r>
          </w:p>
        </w:tc>
        <w:tc>
          <w:tcPr>
            <w:tcW w:w="740" w:type="dxa"/>
            <w:shd w:val="clear" w:color="auto" w:fill="auto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  <w:jc w:val="center"/>
            </w:pPr>
            <w:r w:rsidRPr="007F1C2B">
              <w:rPr>
                <w:rFonts w:hint="eastAsia"/>
              </w:rPr>
              <w:t>8</w:t>
            </w:r>
          </w:p>
        </w:tc>
        <w:tc>
          <w:tcPr>
            <w:tcW w:w="740" w:type="dxa"/>
            <w:shd w:val="clear" w:color="auto" w:fill="auto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  <w:jc w:val="center"/>
            </w:pPr>
            <w:r w:rsidRPr="007F1C2B">
              <w:rPr>
                <w:rFonts w:hint="eastAsia"/>
              </w:rPr>
              <w:t>9</w:t>
            </w:r>
          </w:p>
        </w:tc>
        <w:tc>
          <w:tcPr>
            <w:tcW w:w="740" w:type="dxa"/>
            <w:shd w:val="clear" w:color="auto" w:fill="auto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  <w:jc w:val="center"/>
            </w:pPr>
            <w:r w:rsidRPr="007F1C2B">
              <w:rPr>
                <w:rFonts w:hint="eastAsia"/>
              </w:rPr>
              <w:t>10</w:t>
            </w:r>
          </w:p>
        </w:tc>
        <w:tc>
          <w:tcPr>
            <w:tcW w:w="740" w:type="dxa"/>
            <w:shd w:val="clear" w:color="auto" w:fill="auto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  <w:jc w:val="center"/>
            </w:pPr>
            <w:r w:rsidRPr="007F1C2B">
              <w:rPr>
                <w:rFonts w:hint="eastAsia"/>
              </w:rPr>
              <w:t>11</w:t>
            </w:r>
          </w:p>
        </w:tc>
        <w:tc>
          <w:tcPr>
            <w:tcW w:w="741" w:type="dxa"/>
            <w:shd w:val="clear" w:color="auto" w:fill="auto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  <w:jc w:val="center"/>
            </w:pPr>
            <w:r w:rsidRPr="007F1C2B">
              <w:rPr>
                <w:rFonts w:hint="eastAsia"/>
              </w:rPr>
              <w:t>12</w:t>
            </w:r>
          </w:p>
        </w:tc>
      </w:tr>
      <w:tr w:rsidR="007460D7" w:rsidRPr="007F1C2B" w:rsidTr="00390970">
        <w:trPr>
          <w:trHeight w:val="604"/>
        </w:trPr>
        <w:tc>
          <w:tcPr>
            <w:tcW w:w="741" w:type="dxa"/>
            <w:shd w:val="clear" w:color="auto" w:fill="auto"/>
            <w:vAlign w:val="center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  <w:jc w:val="center"/>
            </w:pPr>
            <w:r w:rsidRPr="007F1C2B">
              <w:rPr>
                <w:rFonts w:hint="eastAsia"/>
              </w:rPr>
              <w:t>答案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7460D7" w:rsidRPr="007F1C2B" w:rsidRDefault="007460D7" w:rsidP="00390970">
            <w:pPr>
              <w:pStyle w:val="a8"/>
              <w:spacing w:line="240" w:lineRule="auto"/>
              <w:ind w:left="0"/>
            </w:pPr>
          </w:p>
        </w:tc>
      </w:tr>
    </w:tbl>
    <w:p w:rsidR="007460D7" w:rsidRDefault="007460D7" w:rsidP="007460D7">
      <w:pPr>
        <w:pStyle w:val="ItemQDescSpecialMathIndent1"/>
        <w:ind w:left="514" w:hanging="233"/>
      </w:pPr>
      <w:r>
        <w:t xml:space="preserve">1. </w:t>
      </w:r>
      <w:r>
        <w:t>下列各组数中能作为直角三角形的三边长的是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362585" cy="129540"/>
            <wp:effectExtent l="0" t="0" r="0" b="0"/>
            <wp:docPr id="1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OptWithTabs4SpecialMathIndent1"/>
      </w:pPr>
      <w:r>
        <w:tab/>
        <w:t xml:space="preserve">A. </w:t>
      </w:r>
      <w:r w:rsidRPr="00726FD4">
        <w:rPr>
          <w:noProof/>
        </w:rPr>
        <w:drawing>
          <wp:inline distT="0" distB="0" distL="0" distR="0">
            <wp:extent cx="52070" cy="94615"/>
            <wp:effectExtent l="0" t="0" r="0" b="0"/>
            <wp:docPr id="19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26FD4">
        <w:rPr>
          <w:noProof/>
        </w:rPr>
        <w:drawing>
          <wp:inline distT="0" distB="0" distL="0" distR="0">
            <wp:extent cx="69215" cy="94615"/>
            <wp:effectExtent l="0" t="0" r="0" b="0"/>
            <wp:docPr id="19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19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B. 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19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26FD4">
        <w:rPr>
          <w:noProof/>
        </w:rPr>
        <w:drawing>
          <wp:inline distT="0" distB="0" distL="0" distR="0">
            <wp:extent cx="69215" cy="94615"/>
            <wp:effectExtent l="0" t="0" r="0" b="0"/>
            <wp:docPr id="19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20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C. </w:t>
      </w:r>
      <w:r w:rsidRPr="00726FD4">
        <w:rPr>
          <w:noProof/>
        </w:rPr>
        <w:drawing>
          <wp:inline distT="0" distB="0" distL="0" distR="0">
            <wp:extent cx="69215" cy="94615"/>
            <wp:effectExtent l="0" t="0" r="0" b="0"/>
            <wp:docPr id="20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20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20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204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20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20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LinespaceMathQuestion"/>
        <w:ind w:left="195" w:hanging="195"/>
      </w:pPr>
      <w:r>
        <w:t xml:space="preserve">  </w:t>
      </w:r>
    </w:p>
    <w:p w:rsidR="007460D7" w:rsidRDefault="007460D7" w:rsidP="007460D7">
      <w:pPr>
        <w:pStyle w:val="ItemQDescSpecialMathIndent1"/>
        <w:ind w:left="514" w:hanging="233"/>
      </w:pPr>
      <w:r>
        <w:t xml:space="preserve">2. </w:t>
      </w:r>
      <w:r>
        <w:t>下列根式中，不是最简二次根式的是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362585" cy="129540"/>
            <wp:effectExtent l="0" t="0" r="0" b="0"/>
            <wp:docPr id="207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OptWithTabs4SpecialMathIndent1"/>
      </w:pPr>
      <w:r>
        <w:tab/>
        <w:t xml:space="preserve">A. </w:t>
      </w:r>
      <w:r w:rsidRPr="007F1C2B">
        <w:rPr>
          <w:noProof/>
          <w:position w:val="-2"/>
        </w:rPr>
        <w:drawing>
          <wp:inline distT="0" distB="0" distL="0" distR="0">
            <wp:extent cx="259080" cy="137795"/>
            <wp:effectExtent l="0" t="0" r="0" b="0"/>
            <wp:docPr id="208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B. </w:t>
      </w:r>
      <w:r w:rsidRPr="007F1C2B">
        <w:rPr>
          <w:noProof/>
          <w:position w:val="-2"/>
        </w:rPr>
        <w:drawing>
          <wp:inline distT="0" distB="0" distL="0" distR="0">
            <wp:extent cx="189865" cy="137795"/>
            <wp:effectExtent l="0" t="0" r="0" b="0"/>
            <wp:docPr id="209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C. </w:t>
      </w:r>
      <w:r w:rsidRPr="007F1C2B">
        <w:rPr>
          <w:noProof/>
          <w:position w:val="-2"/>
        </w:rPr>
        <w:drawing>
          <wp:inline distT="0" distB="0" distL="0" distR="0">
            <wp:extent cx="189865" cy="137795"/>
            <wp:effectExtent l="0" t="0" r="0" b="0"/>
            <wp:docPr id="210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 w:rsidRPr="007F1C2B">
        <w:rPr>
          <w:noProof/>
          <w:position w:val="-2"/>
        </w:rPr>
        <w:drawing>
          <wp:inline distT="0" distB="0" distL="0" distR="0">
            <wp:extent cx="189865" cy="137795"/>
            <wp:effectExtent l="0" t="0" r="0" b="0"/>
            <wp:docPr id="211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LinespaceMathQuestion"/>
        <w:ind w:left="195" w:hanging="195"/>
      </w:pPr>
      <w:r>
        <w:t xml:space="preserve">  </w:t>
      </w:r>
    </w:p>
    <w:p w:rsidR="007460D7" w:rsidRDefault="007460D7" w:rsidP="007460D7">
      <w:pPr>
        <w:pStyle w:val="ItemQDescSpecialMathIndent1"/>
        <w:ind w:left="514" w:hanging="233"/>
      </w:pPr>
      <w:r>
        <w:t xml:space="preserve">3. </w:t>
      </w:r>
      <w:r>
        <w:t>图中字母所代表的正方形的面积为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198120" cy="94615"/>
            <wp:effectExtent l="0" t="0" r="0" b="0"/>
            <wp:docPr id="212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的选项为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362585" cy="129540"/>
            <wp:effectExtent l="0" t="0" r="0" b="0"/>
            <wp:docPr id="213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OptWithTabs2SpecialMathIndent1"/>
      </w:pPr>
      <w:r>
        <w:tab/>
        <w:t xml:space="preserve">A. </w:t>
      </w:r>
      <w:r w:rsidRPr="007F1C2B">
        <w:rPr>
          <w:noProof/>
          <w:position w:val="-60"/>
        </w:rPr>
        <w:drawing>
          <wp:inline distT="0" distB="0" distL="0" distR="0">
            <wp:extent cx="1000760" cy="888365"/>
            <wp:effectExtent l="0" t="0" r="0" b="0"/>
            <wp:docPr id="214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B. </w:t>
      </w:r>
      <w:r w:rsidRPr="007F1C2B">
        <w:rPr>
          <w:noProof/>
          <w:position w:val="-68"/>
        </w:rPr>
        <w:drawing>
          <wp:inline distT="0" distB="0" distL="0" distR="0">
            <wp:extent cx="888365" cy="931545"/>
            <wp:effectExtent l="0" t="0" r="0" b="0"/>
            <wp:docPr id="215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365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t xml:space="preserve">  </w:t>
      </w:r>
      <w:r>
        <w:rPr>
          <w:rFonts w:hint="eastAsia"/>
        </w:rPr>
        <w:t xml:space="preserve">  </w:t>
      </w:r>
      <w:r>
        <w:t xml:space="preserve">C. </w:t>
      </w:r>
      <w:r w:rsidRPr="007F1C2B">
        <w:rPr>
          <w:noProof/>
          <w:position w:val="-69"/>
        </w:rPr>
        <w:drawing>
          <wp:inline distT="0" distB="0" distL="0" distR="0">
            <wp:extent cx="888365" cy="948690"/>
            <wp:effectExtent l="0" t="0" r="0" b="0"/>
            <wp:docPr id="216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365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 D. </w:t>
      </w:r>
      <w:r w:rsidRPr="007F1C2B">
        <w:rPr>
          <w:noProof/>
          <w:position w:val="-74"/>
        </w:rPr>
        <w:drawing>
          <wp:inline distT="0" distB="0" distL="0" distR="0">
            <wp:extent cx="991870" cy="940435"/>
            <wp:effectExtent l="0" t="0" r="0" b="0"/>
            <wp:docPr id="217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LinespaceMathQuestion"/>
        <w:ind w:left="195" w:hanging="195"/>
      </w:pPr>
      <w:r>
        <w:t xml:space="preserve">  </w:t>
      </w:r>
    </w:p>
    <w:p w:rsidR="007460D7" w:rsidRDefault="007460D7" w:rsidP="007460D7">
      <w:pPr>
        <w:pStyle w:val="ItemQDescSpecialMathIndent1"/>
        <w:ind w:left="514" w:hanging="233"/>
      </w:pPr>
      <w:r>
        <w:t xml:space="preserve">4. </w:t>
      </w:r>
      <w:r>
        <w:t>在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405130" cy="94615"/>
            <wp:effectExtent l="0" t="0" r="0" b="0"/>
            <wp:docPr id="218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F1C2B">
        <w:rPr>
          <w:noProof/>
          <w:position w:val="-2"/>
        </w:rPr>
        <w:drawing>
          <wp:inline distT="0" distB="0" distL="0" distR="0">
            <wp:extent cx="189865" cy="137795"/>
            <wp:effectExtent l="0" t="0" r="0" b="0"/>
            <wp:docPr id="219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26FD4">
        <w:rPr>
          <w:noProof/>
        </w:rPr>
        <w:drawing>
          <wp:inline distT="0" distB="0" distL="0" distR="0">
            <wp:extent cx="86360" cy="69215"/>
            <wp:effectExtent l="0" t="0" r="0" b="0"/>
            <wp:docPr id="220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6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26FD4">
        <w:rPr>
          <w:noProof/>
        </w:rPr>
        <w:drawing>
          <wp:inline distT="0" distB="0" distL="0" distR="0">
            <wp:extent cx="233045" cy="94615"/>
            <wp:effectExtent l="0" t="0" r="0" b="0"/>
            <wp:docPr id="221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F1C2B">
        <w:rPr>
          <w:noProof/>
          <w:position w:val="-2"/>
        </w:rPr>
        <w:drawing>
          <wp:inline distT="0" distB="0" distL="0" distR="0">
            <wp:extent cx="431165" cy="137795"/>
            <wp:effectExtent l="0" t="0" r="0" b="0"/>
            <wp:docPr id="222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26FD4">
        <w:rPr>
          <w:noProof/>
        </w:rPr>
        <w:drawing>
          <wp:inline distT="0" distB="0" distL="0" distR="0">
            <wp:extent cx="871220" cy="94615"/>
            <wp:effectExtent l="0" t="0" r="0" b="0"/>
            <wp:docPr id="223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26FD4">
        <w:rPr>
          <w:noProof/>
        </w:rPr>
        <w:drawing>
          <wp:inline distT="0" distB="0" distL="0" distR="0">
            <wp:extent cx="233045" cy="94615"/>
            <wp:effectExtent l="0" t="0" r="0" b="0"/>
            <wp:docPr id="256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这些数中，无理数的个数为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362585" cy="129540"/>
            <wp:effectExtent l="0" t="0" r="0" b="0"/>
            <wp:docPr id="257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OptWithTabs4SpecialMathIndent1"/>
      </w:pPr>
      <w:r>
        <w:tab/>
        <w:t xml:space="preserve">A. 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258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B. </w:t>
      </w:r>
      <w:r w:rsidRPr="00726FD4">
        <w:rPr>
          <w:noProof/>
        </w:rPr>
        <w:drawing>
          <wp:inline distT="0" distB="0" distL="0" distR="0">
            <wp:extent cx="69215" cy="94615"/>
            <wp:effectExtent l="0" t="0" r="0" b="0"/>
            <wp:docPr id="259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C. 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260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 w:rsidRPr="00726FD4">
        <w:rPr>
          <w:noProof/>
        </w:rPr>
        <w:drawing>
          <wp:inline distT="0" distB="0" distL="0" distR="0">
            <wp:extent cx="69215" cy="94615"/>
            <wp:effectExtent l="0" t="0" r="0" b="0"/>
            <wp:docPr id="261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LinespaceMathQuestion"/>
        <w:ind w:left="195" w:hanging="195"/>
      </w:pPr>
      <w:r>
        <w:t xml:space="preserve">  </w:t>
      </w:r>
    </w:p>
    <w:p w:rsidR="007460D7" w:rsidRDefault="007460D7" w:rsidP="007460D7">
      <w:pPr>
        <w:pStyle w:val="ItemQDescSpecialMathIndent1"/>
        <w:ind w:left="514" w:hanging="233"/>
      </w:pPr>
      <w:r>
        <w:t xml:space="preserve">5. </w:t>
      </w:r>
      <w:r>
        <w:t>在平面直角坐标系内，线段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207010" cy="94615"/>
            <wp:effectExtent l="0" t="0" r="0" b="0"/>
            <wp:docPr id="262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是由线段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198120" cy="94615"/>
            <wp:effectExtent l="0" t="0" r="0" b="0"/>
            <wp:docPr id="263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平移得到的，点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517525" cy="129540"/>
            <wp:effectExtent l="0" t="0" r="0" b="0"/>
            <wp:docPr id="264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的对应点为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422910" cy="129540"/>
            <wp:effectExtent l="0" t="0" r="0" b="0"/>
            <wp:docPr id="265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，则点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621030" cy="129540"/>
            <wp:effectExtent l="0" t="0" r="0" b="0"/>
            <wp:docPr id="266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的对应点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112395" cy="94615"/>
            <wp:effectExtent l="0" t="0" r="0" b="0"/>
            <wp:docPr id="267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的坐标为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362585" cy="129540"/>
            <wp:effectExtent l="0" t="0" r="0" b="0"/>
            <wp:docPr id="268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OptWithTabs4SpecialMathIndent1"/>
      </w:pPr>
      <w:r>
        <w:tab/>
        <w:t xml:space="preserve">A. </w:t>
      </w:r>
      <w:r w:rsidRPr="007F1C2B">
        <w:rPr>
          <w:noProof/>
          <w:position w:val="-5"/>
        </w:rPr>
        <w:drawing>
          <wp:inline distT="0" distB="0" distL="0" distR="0">
            <wp:extent cx="483235" cy="129540"/>
            <wp:effectExtent l="0" t="0" r="0" b="0"/>
            <wp:docPr id="269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B. </w:t>
      </w:r>
      <w:r w:rsidRPr="007F1C2B">
        <w:rPr>
          <w:noProof/>
          <w:position w:val="-5"/>
        </w:rPr>
        <w:drawing>
          <wp:inline distT="0" distB="0" distL="0" distR="0">
            <wp:extent cx="293370" cy="129540"/>
            <wp:effectExtent l="0" t="0" r="0" b="0"/>
            <wp:docPr id="270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C. </w:t>
      </w:r>
      <w:r w:rsidRPr="007F1C2B">
        <w:rPr>
          <w:noProof/>
          <w:position w:val="-5"/>
        </w:rPr>
        <w:drawing>
          <wp:inline distT="0" distB="0" distL="0" distR="0">
            <wp:extent cx="284480" cy="129540"/>
            <wp:effectExtent l="0" t="0" r="0" b="0"/>
            <wp:docPr id="271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 w:rsidRPr="007F1C2B">
        <w:rPr>
          <w:noProof/>
          <w:position w:val="-5"/>
        </w:rPr>
        <w:drawing>
          <wp:inline distT="0" distB="0" distL="0" distR="0">
            <wp:extent cx="284480" cy="129540"/>
            <wp:effectExtent l="0" t="0" r="0" b="0"/>
            <wp:docPr id="272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LinespaceMathQuestion"/>
        <w:ind w:left="195" w:hanging="195"/>
      </w:pPr>
      <w:r>
        <w:t xml:space="preserve">  </w:t>
      </w:r>
    </w:p>
    <w:p w:rsidR="007460D7" w:rsidRDefault="007460D7" w:rsidP="007460D7">
      <w:pPr>
        <w:pStyle w:val="ItemQDescSpecialMathIndent1"/>
        <w:ind w:left="514" w:hanging="233"/>
      </w:pPr>
      <w:r>
        <w:t xml:space="preserve">6. </w:t>
      </w:r>
      <w:r>
        <w:t>已知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448310" cy="129540"/>
            <wp:effectExtent l="0" t="0" r="0" b="0"/>
            <wp:docPr id="273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在第二象限，且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396875" cy="120650"/>
            <wp:effectExtent l="0" t="0" r="0" b="0"/>
            <wp:docPr id="274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F1C2B">
        <w:rPr>
          <w:noProof/>
          <w:position w:val="-5"/>
        </w:rPr>
        <w:drawing>
          <wp:inline distT="0" distB="0" distL="0" distR="0">
            <wp:extent cx="414020" cy="129540"/>
            <wp:effectExtent l="0" t="0" r="0" b="0"/>
            <wp:docPr id="275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，则点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103505" cy="94615"/>
            <wp:effectExtent l="0" t="0" r="0" b="0"/>
            <wp:docPr id="276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的坐标是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362585" cy="129540"/>
            <wp:effectExtent l="0" t="0" r="0" b="0"/>
            <wp:docPr id="277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OptWithTabs4SpecialMathIndent1"/>
      </w:pPr>
      <w:r>
        <w:tab/>
        <w:t xml:space="preserve">A. </w:t>
      </w:r>
      <w:r w:rsidRPr="007F1C2B">
        <w:rPr>
          <w:noProof/>
          <w:position w:val="-5"/>
        </w:rPr>
        <w:drawing>
          <wp:inline distT="0" distB="0" distL="0" distR="0">
            <wp:extent cx="387985" cy="129540"/>
            <wp:effectExtent l="0" t="0" r="0" b="0"/>
            <wp:docPr id="278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B. </w:t>
      </w:r>
      <w:r w:rsidRPr="007F1C2B">
        <w:rPr>
          <w:noProof/>
          <w:position w:val="-5"/>
        </w:rPr>
        <w:drawing>
          <wp:inline distT="0" distB="0" distL="0" distR="0">
            <wp:extent cx="387985" cy="129540"/>
            <wp:effectExtent l="0" t="0" r="0" b="0"/>
            <wp:docPr id="279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C. </w:t>
      </w:r>
      <w:r w:rsidRPr="007F1C2B">
        <w:rPr>
          <w:noProof/>
          <w:position w:val="-5"/>
        </w:rPr>
        <w:drawing>
          <wp:inline distT="0" distB="0" distL="0" distR="0">
            <wp:extent cx="387985" cy="129540"/>
            <wp:effectExtent l="0" t="0" r="0" b="0"/>
            <wp:docPr id="280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 w:rsidRPr="007F1C2B">
        <w:rPr>
          <w:noProof/>
          <w:position w:val="-5"/>
        </w:rPr>
        <w:drawing>
          <wp:inline distT="0" distB="0" distL="0" distR="0">
            <wp:extent cx="387985" cy="129540"/>
            <wp:effectExtent l="0" t="0" r="0" b="0"/>
            <wp:docPr id="281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LinespaceMathQuestion"/>
        <w:ind w:left="195" w:hanging="195"/>
      </w:pPr>
      <w:r>
        <w:t xml:space="preserve">  </w:t>
      </w:r>
    </w:p>
    <w:p w:rsidR="007460D7" w:rsidRDefault="007460D7" w:rsidP="007460D7">
      <w:pPr>
        <w:pStyle w:val="ItemQDescSpecialMathIndent1"/>
        <w:ind w:left="514" w:hanging="233"/>
      </w:pPr>
      <w:r>
        <w:t xml:space="preserve">7. </w:t>
      </w:r>
      <w:r>
        <w:t>若点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103505" cy="94615"/>
            <wp:effectExtent l="0" t="0" r="0" b="0"/>
            <wp:docPr id="282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是第二象限内的点，且点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103505" cy="94615"/>
            <wp:effectExtent l="0" t="0" r="0" b="0"/>
            <wp:docPr id="283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到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77470" cy="69215"/>
            <wp:effectExtent l="0" t="0" r="0" b="0"/>
            <wp:docPr id="373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" cy="6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轴的距离是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69215" cy="94615"/>
            <wp:effectExtent l="0" t="0" r="0" b="0"/>
            <wp:docPr id="375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，到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77470" cy="94615"/>
            <wp:effectExtent l="0" t="0" r="0" b="0"/>
            <wp:docPr id="376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轴的距离是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377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，则点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103505" cy="94615"/>
            <wp:effectExtent l="0" t="0" r="0" b="0"/>
            <wp:docPr id="378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的坐标是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362585" cy="129540"/>
            <wp:effectExtent l="0" t="0" r="0" b="0"/>
            <wp:docPr id="379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OptWithTabs4SpecialMathIndent1"/>
      </w:pPr>
      <w:r>
        <w:tab/>
        <w:t xml:space="preserve">A. </w:t>
      </w:r>
      <w:r w:rsidRPr="007F1C2B">
        <w:rPr>
          <w:noProof/>
          <w:position w:val="-5"/>
        </w:rPr>
        <w:drawing>
          <wp:inline distT="0" distB="0" distL="0" distR="0">
            <wp:extent cx="387985" cy="129540"/>
            <wp:effectExtent l="0" t="0" r="0" b="0"/>
            <wp:docPr id="380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B. </w:t>
      </w:r>
      <w:r w:rsidRPr="007F1C2B">
        <w:rPr>
          <w:noProof/>
          <w:position w:val="-5"/>
        </w:rPr>
        <w:drawing>
          <wp:inline distT="0" distB="0" distL="0" distR="0">
            <wp:extent cx="387985" cy="129540"/>
            <wp:effectExtent l="0" t="0" r="0" b="0"/>
            <wp:docPr id="381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C. </w:t>
      </w:r>
      <w:r w:rsidRPr="007F1C2B">
        <w:rPr>
          <w:noProof/>
          <w:position w:val="-5"/>
        </w:rPr>
        <w:drawing>
          <wp:inline distT="0" distB="0" distL="0" distR="0">
            <wp:extent cx="387985" cy="129540"/>
            <wp:effectExtent l="0" t="0" r="0" b="0"/>
            <wp:docPr id="382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 w:rsidRPr="007F1C2B">
        <w:rPr>
          <w:noProof/>
          <w:position w:val="-5"/>
        </w:rPr>
        <w:drawing>
          <wp:inline distT="0" distB="0" distL="0" distR="0">
            <wp:extent cx="387985" cy="129540"/>
            <wp:effectExtent l="0" t="0" r="0" b="0"/>
            <wp:docPr id="383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LinespaceMathQuestion"/>
        <w:ind w:left="195" w:hanging="195"/>
      </w:pPr>
      <w:r>
        <w:t xml:space="preserve">  </w:t>
      </w:r>
    </w:p>
    <w:p w:rsidR="007460D7" w:rsidRDefault="007460D7" w:rsidP="007460D7">
      <w:pPr>
        <w:pStyle w:val="ItemQDescSpecialMathIndent1"/>
        <w:ind w:left="514" w:hanging="233"/>
      </w:pPr>
      <w:r>
        <w:t xml:space="preserve">8. </w:t>
      </w:r>
      <w:r>
        <w:t>一个正数的平方根是</w:t>
      </w:r>
      <w:r>
        <w:t xml:space="preserve"> </w:t>
      </w:r>
      <w:r w:rsidRPr="007F1C2B">
        <w:rPr>
          <w:noProof/>
          <w:position w:val="-1"/>
        </w:rPr>
        <w:drawing>
          <wp:inline distT="0" distB="0" distL="0" distR="0">
            <wp:extent cx="301625" cy="103505"/>
            <wp:effectExtent l="0" t="0" r="0" b="0"/>
            <wp:docPr id="384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和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284480" cy="94615"/>
            <wp:effectExtent l="0" t="0" r="0" b="0"/>
            <wp:docPr id="385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，则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69215" cy="69215"/>
            <wp:effectExtent l="0" t="0" r="0" b="0"/>
            <wp:docPr id="386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" cy="6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的值是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362585" cy="129540"/>
            <wp:effectExtent l="0" t="0" r="0" b="0"/>
            <wp:docPr id="387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OptWithTabs4SpecialMathIndent1"/>
      </w:pPr>
      <w:r>
        <w:tab/>
        <w:t xml:space="preserve">A. </w:t>
      </w:r>
      <w:r w:rsidRPr="00726FD4">
        <w:rPr>
          <w:noProof/>
        </w:rPr>
        <w:drawing>
          <wp:inline distT="0" distB="0" distL="0" distR="0">
            <wp:extent cx="52070" cy="94615"/>
            <wp:effectExtent l="0" t="0" r="0" b="0"/>
            <wp:docPr id="388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B. 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389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C. </w:t>
      </w:r>
      <w:r w:rsidRPr="00726FD4">
        <w:rPr>
          <w:noProof/>
        </w:rPr>
        <w:drawing>
          <wp:inline distT="0" distB="0" distL="0" distR="0">
            <wp:extent cx="146685" cy="94615"/>
            <wp:effectExtent l="0" t="0" r="0" b="0"/>
            <wp:docPr id="390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 w:rsidRPr="00726FD4">
        <w:rPr>
          <w:noProof/>
        </w:rPr>
        <w:drawing>
          <wp:inline distT="0" distB="0" distL="0" distR="0">
            <wp:extent cx="69215" cy="94615"/>
            <wp:effectExtent l="0" t="0" r="0" b="0"/>
            <wp:docPr id="391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LinespaceMathQuestion"/>
        <w:ind w:left="195" w:hanging="195"/>
      </w:pPr>
      <w:r>
        <w:t xml:space="preserve">  </w:t>
      </w:r>
    </w:p>
    <w:p w:rsidR="007460D7" w:rsidRDefault="007460D7" w:rsidP="007460D7">
      <w:pPr>
        <w:pStyle w:val="ItemQDescSpecialMathIndent1"/>
        <w:ind w:left="514" w:hanging="233"/>
      </w:pPr>
      <w:r>
        <w:t xml:space="preserve">9. </w:t>
      </w:r>
      <w:r>
        <w:t>下列说法错误的是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362585" cy="129540"/>
            <wp:effectExtent l="0" t="0" r="0" b="0"/>
            <wp:docPr id="392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OptWithTabs2SpecialMathIndent1"/>
      </w:pPr>
      <w:r>
        <w:tab/>
        <w:t xml:space="preserve">A. 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393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是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129540" cy="94615"/>
            <wp:effectExtent l="0" t="0" r="0" b="0"/>
            <wp:docPr id="394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的算术平方根</w:t>
      </w:r>
      <w:r>
        <w:tab/>
        <w:t xml:space="preserve">B. </w:t>
      </w:r>
      <w:r w:rsidRPr="00726FD4">
        <w:rPr>
          <w:noProof/>
        </w:rPr>
        <w:drawing>
          <wp:inline distT="0" distB="0" distL="0" distR="0">
            <wp:extent cx="52070" cy="94615"/>
            <wp:effectExtent l="0" t="0" r="0" b="0"/>
            <wp:docPr id="395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是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52070" cy="94615"/>
            <wp:effectExtent l="0" t="0" r="0" b="0"/>
            <wp:docPr id="396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的一个平方根</w:t>
      </w:r>
    </w:p>
    <w:p w:rsidR="007460D7" w:rsidRDefault="007460D7" w:rsidP="007460D7">
      <w:pPr>
        <w:pStyle w:val="OptWithTabs2SpecialMathIndent1"/>
      </w:pPr>
      <w:r>
        <w:tab/>
        <w:t xml:space="preserve">C. </w:t>
      </w:r>
      <w:r w:rsidRPr="007F1C2B">
        <w:rPr>
          <w:noProof/>
          <w:position w:val="-5"/>
        </w:rPr>
        <w:drawing>
          <wp:inline distT="0" distB="0" distL="0" distR="0">
            <wp:extent cx="319405" cy="163830"/>
            <wp:effectExtent l="0" t="0" r="0" b="0"/>
            <wp:docPr id="397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的平方根是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163830" cy="94615"/>
            <wp:effectExtent l="0" t="0" r="0" b="0"/>
            <wp:docPr id="398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399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的平方根与算术平方根都是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400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LinespaceMathQuestion"/>
        <w:ind w:left="195" w:hanging="195"/>
      </w:pPr>
      <w:r>
        <w:t xml:space="preserve">  </w:t>
      </w:r>
    </w:p>
    <w:p w:rsidR="007460D7" w:rsidRDefault="007460D7" w:rsidP="007460D7">
      <w:pPr>
        <w:pStyle w:val="ItemQDescSpecialMathIndent2"/>
        <w:ind w:left="613" w:hanging="332"/>
      </w:pPr>
      <w:r>
        <w:lastRenderedPageBreak/>
        <w:t xml:space="preserve">10. </w:t>
      </w:r>
      <w:r>
        <w:t>满足下列条件的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431165" cy="94615"/>
            <wp:effectExtent l="0" t="0" r="0" b="0"/>
            <wp:docPr id="401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，不是直角三角形的是</w:t>
      </w:r>
      <w:r>
        <w:rPr>
          <w:u w:val="single"/>
        </w:rPr>
        <w:t xml:space="preserve">                </w:t>
      </w:r>
    </w:p>
    <w:p w:rsidR="007460D7" w:rsidRDefault="007460D7" w:rsidP="007460D7">
      <w:pPr>
        <w:pStyle w:val="OptWithTabs2SpecialMathIndent2"/>
      </w:pPr>
      <w:r>
        <w:tab/>
        <w:t xml:space="preserve">A. </w:t>
      </w:r>
      <w:r w:rsidRPr="00726FD4">
        <w:rPr>
          <w:noProof/>
        </w:rPr>
        <w:drawing>
          <wp:inline distT="0" distB="0" distL="0" distR="0">
            <wp:extent cx="733425" cy="120650"/>
            <wp:effectExtent l="0" t="0" r="0" b="0"/>
            <wp:docPr id="402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B. </w:t>
      </w:r>
      <w:r w:rsidRPr="00726FD4">
        <w:rPr>
          <w:noProof/>
        </w:rPr>
        <w:drawing>
          <wp:inline distT="0" distB="0" distL="0" distR="0">
            <wp:extent cx="1043940" cy="103505"/>
            <wp:effectExtent l="0" t="0" r="0" b="0"/>
            <wp:docPr id="403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OptWithTabs2SpecialMathIndent2"/>
      </w:pPr>
      <w:r>
        <w:tab/>
        <w:t xml:space="preserve">C. </w:t>
      </w:r>
      <w:r w:rsidRPr="00726FD4">
        <w:rPr>
          <w:noProof/>
        </w:rPr>
        <w:drawing>
          <wp:inline distT="0" distB="0" distL="0" distR="0">
            <wp:extent cx="966470" cy="94615"/>
            <wp:effectExtent l="0" t="0" r="0" b="0"/>
            <wp:docPr id="404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 w:rsidRPr="00726FD4">
        <w:rPr>
          <w:noProof/>
        </w:rPr>
        <w:drawing>
          <wp:inline distT="0" distB="0" distL="0" distR="0">
            <wp:extent cx="1457960" cy="94615"/>
            <wp:effectExtent l="0" t="0" r="0" b="0"/>
            <wp:docPr id="405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LinespaceMathQuestion"/>
        <w:ind w:left="195" w:hanging="195"/>
      </w:pPr>
      <w:r>
        <w:t xml:space="preserve">  </w:t>
      </w:r>
    </w:p>
    <w:p w:rsidR="007460D7" w:rsidRDefault="007460D7" w:rsidP="007460D7">
      <w:pPr>
        <w:pStyle w:val="ItemQDescSpecialMathIndent2"/>
        <w:ind w:left="613" w:hanging="332"/>
      </w:pPr>
      <w:r>
        <w:t xml:space="preserve">11. </w:t>
      </w:r>
      <w:r>
        <w:t>如图，在平面直角坐标系中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414020" cy="129540"/>
            <wp:effectExtent l="0" t="0" r="0" b="0"/>
            <wp:docPr id="406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F1C2B">
        <w:rPr>
          <w:noProof/>
          <w:position w:val="-5"/>
        </w:rPr>
        <w:drawing>
          <wp:inline distT="0" distB="0" distL="0" distR="0">
            <wp:extent cx="612775" cy="129540"/>
            <wp:effectExtent l="0" t="0" r="0" b="0"/>
            <wp:docPr id="407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F1C2B">
        <w:rPr>
          <w:noProof/>
          <w:position w:val="-5"/>
        </w:rPr>
        <w:drawing>
          <wp:inline distT="0" distB="0" distL="0" distR="0">
            <wp:extent cx="422910" cy="129540"/>
            <wp:effectExtent l="0" t="0" r="0" b="0"/>
            <wp:docPr id="408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，则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422910" cy="94615"/>
            <wp:effectExtent l="0" t="0" r="0" b="0"/>
            <wp:docPr id="409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的面积为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362585" cy="129540"/>
            <wp:effectExtent l="0" t="0" r="0" b="0"/>
            <wp:docPr id="410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7460D7" w:rsidRDefault="007460D7" w:rsidP="007460D7">
      <w:pPr>
        <w:pStyle w:val="OptWithTabs4SpecialMathIndent2"/>
      </w:pPr>
      <w:r>
        <w:tab/>
        <w:t xml:space="preserve">A. </w:t>
      </w:r>
      <w:r w:rsidRPr="00726FD4">
        <w:rPr>
          <w:noProof/>
        </w:rPr>
        <w:drawing>
          <wp:inline distT="0" distB="0" distL="0" distR="0">
            <wp:extent cx="69215" cy="94615"/>
            <wp:effectExtent l="0" t="0" r="0" b="0"/>
            <wp:docPr id="411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B. 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412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C. 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413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414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LinespaceMathQuestion"/>
        <w:ind w:left="195" w:hanging="195"/>
      </w:pPr>
      <w:r>
        <w:t xml:space="preserve">  </w:t>
      </w:r>
    </w:p>
    <w:p w:rsidR="007460D7" w:rsidRDefault="007460D7" w:rsidP="007460D7">
      <w:pPr>
        <w:pStyle w:val="ItemQDescSpecialMathIndent2"/>
        <w:ind w:left="613" w:hanging="332"/>
      </w:pPr>
      <w:r>
        <w:t xml:space="preserve">12. </w:t>
      </w:r>
      <w:r>
        <w:t>如图，正方形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414020" cy="94615"/>
            <wp:effectExtent l="0" t="0" r="0" b="0"/>
            <wp:docPr id="415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的边长为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416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，将正方形折叠，使顶点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112395" cy="94615"/>
            <wp:effectExtent l="0" t="0" r="0" b="0"/>
            <wp:docPr id="417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落在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207010" cy="94615"/>
            <wp:effectExtent l="0" t="0" r="0" b="0"/>
            <wp:docPr id="418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边上的点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103505" cy="94615"/>
            <wp:effectExtent l="0" t="0" r="0" b="0"/>
            <wp:docPr id="419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处，折痕为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224155" cy="94615"/>
            <wp:effectExtent l="0" t="0" r="0" b="0"/>
            <wp:docPr id="420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，若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966470" cy="94615"/>
            <wp:effectExtent l="0" t="0" r="0" b="0"/>
            <wp:docPr id="421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，则线段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224155" cy="94615"/>
            <wp:effectExtent l="0" t="0" r="0" b="0"/>
            <wp:docPr id="422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的长是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362585" cy="129540"/>
            <wp:effectExtent l="0" t="0" r="0" b="0"/>
            <wp:docPr id="423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7460D7" w:rsidRDefault="007460D7" w:rsidP="007460D7">
      <w:pPr>
        <w:pStyle w:val="OptWithTabs4SpecialMathIndent2"/>
      </w:pPr>
      <w:r>
        <w:tab/>
        <w:t xml:space="preserve">A. 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424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B. </w:t>
      </w:r>
      <w:r w:rsidRPr="00726FD4">
        <w:rPr>
          <w:noProof/>
        </w:rPr>
        <w:drawing>
          <wp:inline distT="0" distB="0" distL="0" distR="0">
            <wp:extent cx="69215" cy="94615"/>
            <wp:effectExtent l="0" t="0" r="0" b="0"/>
            <wp:docPr id="425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C. 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426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427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OptWithTabs4SpecialMathIndent2"/>
        <w:ind w:firstLineChars="600" w:firstLine="1260"/>
      </w:pPr>
      <w:r w:rsidRPr="007F1C2B">
        <w:rPr>
          <w:noProof/>
          <w:position w:val="-98"/>
        </w:rPr>
        <w:drawing>
          <wp:inline distT="0" distB="0" distL="0" distR="0">
            <wp:extent cx="1319530" cy="1233805"/>
            <wp:effectExtent l="0" t="0" r="0" b="0"/>
            <wp:docPr id="428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30" cy="123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</w:t>
      </w:r>
      <w:r w:rsidRPr="007F1C2B">
        <w:rPr>
          <w:noProof/>
          <w:position w:val="-83"/>
        </w:rPr>
        <w:drawing>
          <wp:inline distT="0" distB="0" distL="0" distR="0">
            <wp:extent cx="1095375" cy="1104265"/>
            <wp:effectExtent l="0" t="0" r="0" b="0"/>
            <wp:docPr id="429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Pr="00E5094C" w:rsidRDefault="007460D7" w:rsidP="007460D7">
      <w:r>
        <w:rPr>
          <w:rFonts w:hint="eastAsia"/>
        </w:rPr>
        <w:t xml:space="preserve">                                </w:t>
      </w:r>
      <w:r>
        <w:rPr>
          <w:rFonts w:hint="eastAsia"/>
        </w:rPr>
        <w:t>第</w:t>
      </w:r>
      <w:r>
        <w:rPr>
          <w:rFonts w:hint="eastAsia"/>
        </w:rPr>
        <w:t>11</w:t>
      </w:r>
      <w:r>
        <w:rPr>
          <w:rFonts w:hint="eastAsia"/>
        </w:rPr>
        <w:t>题图</w:t>
      </w:r>
      <w:r>
        <w:rPr>
          <w:rFonts w:hint="eastAsia"/>
        </w:rPr>
        <w:t xml:space="preserve">                                                                                    </w:t>
      </w:r>
      <w:r>
        <w:rPr>
          <w:rFonts w:hint="eastAsia"/>
        </w:rPr>
        <w:t>第</w:t>
      </w:r>
      <w:r>
        <w:rPr>
          <w:rFonts w:hint="eastAsia"/>
        </w:rPr>
        <w:t>12</w:t>
      </w:r>
      <w:r>
        <w:rPr>
          <w:rFonts w:hint="eastAsia"/>
        </w:rPr>
        <w:t>题图</w:t>
      </w:r>
    </w:p>
    <w:p w:rsidR="007460D7" w:rsidRDefault="007460D7" w:rsidP="007460D7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215265</wp:posOffset>
            </wp:positionV>
            <wp:extent cx="1504950" cy="1561465"/>
            <wp:effectExtent l="0" t="0" r="0" b="0"/>
            <wp:wrapTight wrapText="bothSides">
              <wp:wrapPolygon edited="0">
                <wp:start x="0" y="0"/>
                <wp:lineTo x="0" y="21345"/>
                <wp:lineTo x="21327" y="21345"/>
                <wp:lineTo x="21327" y="0"/>
                <wp:lineTo x="0" y="0"/>
              </wp:wrapPolygon>
            </wp:wrapTight>
            <wp:docPr id="430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" r="5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</w:rPr>
        <w:t>二、填空题（共4小题；共12分）</w:t>
      </w:r>
    </w:p>
    <w:p w:rsidR="007460D7" w:rsidRDefault="007460D7" w:rsidP="007460D7">
      <w:pPr>
        <w:pStyle w:val="ItemQDescSpecialMathIndent2"/>
        <w:ind w:left="613" w:hanging="332"/>
      </w:pPr>
      <w:r>
        <w:t xml:space="preserve">13. </w:t>
      </w:r>
      <w:r>
        <w:t>在直角坐标系中，点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517525" cy="129540"/>
            <wp:effectExtent l="0" t="0" r="0" b="0"/>
            <wp:docPr id="431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关于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77470" cy="69215"/>
            <wp:effectExtent l="0" t="0" r="0" b="0"/>
            <wp:docPr id="432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" cy="6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轴对称的点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112395" cy="120650"/>
            <wp:effectExtent l="0" t="0" r="0" b="0"/>
            <wp:docPr id="433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的坐标是</w:t>
      </w:r>
      <w:r>
        <w:rPr>
          <w:u w:val="single"/>
        </w:rPr>
        <w:t xml:space="preserve">                </w:t>
      </w:r>
      <w:r>
        <w:t>．</w:t>
      </w:r>
    </w:p>
    <w:p w:rsidR="007460D7" w:rsidRDefault="007460D7" w:rsidP="007460D7">
      <w:pPr>
        <w:pStyle w:val="LinespaceMathQuestion"/>
        <w:ind w:left="195" w:hanging="195"/>
      </w:pPr>
      <w:r>
        <w:t xml:space="preserve">  </w:t>
      </w:r>
    </w:p>
    <w:p w:rsidR="007460D7" w:rsidRDefault="007460D7" w:rsidP="007460D7">
      <w:pPr>
        <w:pStyle w:val="ItemQDescSpecialMathIndent2"/>
        <w:ind w:left="613" w:hanging="332"/>
      </w:pPr>
      <w:r>
        <w:t xml:space="preserve">14. </w:t>
      </w:r>
      <w:r w:rsidRPr="007F1C2B">
        <w:rPr>
          <w:noProof/>
          <w:position w:val="-2"/>
        </w:rPr>
        <w:drawing>
          <wp:inline distT="0" distB="0" distL="0" distR="0">
            <wp:extent cx="259080" cy="137795"/>
            <wp:effectExtent l="0" t="0" r="0" b="0"/>
            <wp:docPr id="434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t>的平方根是</w:t>
      </w:r>
      <w:r>
        <w:rPr>
          <w:u w:val="single"/>
        </w:rPr>
        <w:t xml:space="preserve">                </w:t>
      </w:r>
      <w:r>
        <w:t>．</w:t>
      </w:r>
    </w:p>
    <w:p w:rsidR="007460D7" w:rsidRDefault="007460D7" w:rsidP="007460D7">
      <w:pPr>
        <w:pStyle w:val="LinespaceMathQuestion"/>
        <w:ind w:left="195" w:hanging="195"/>
      </w:pPr>
      <w:r>
        <w:t xml:space="preserve">  </w:t>
      </w:r>
    </w:p>
    <w:p w:rsidR="007460D7" w:rsidRDefault="007460D7" w:rsidP="007460D7">
      <w:pPr>
        <w:pStyle w:val="ItemQDescSpecialMathIndent2"/>
        <w:ind w:left="613" w:hanging="332"/>
      </w:pPr>
      <w:r>
        <w:t xml:space="preserve">15. </w:t>
      </w:r>
      <w:r>
        <w:t>计算：</w:t>
      </w:r>
      <w:r w:rsidRPr="007F1C2B">
        <w:rPr>
          <w:noProof/>
          <w:position w:val="-5"/>
        </w:rPr>
        <w:drawing>
          <wp:inline distT="0" distB="0" distL="0" distR="0">
            <wp:extent cx="629920" cy="155575"/>
            <wp:effectExtent l="0" t="0" r="0" b="0"/>
            <wp:docPr id="435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u w:val="single"/>
        </w:rPr>
        <w:t xml:space="preserve">                </w:t>
      </w:r>
      <w:r>
        <w:t>，</w:t>
      </w:r>
      <w:r w:rsidRPr="007F1C2B">
        <w:rPr>
          <w:noProof/>
          <w:position w:val="-8"/>
        </w:rPr>
        <w:drawing>
          <wp:inline distT="0" distB="0" distL="0" distR="0">
            <wp:extent cx="603885" cy="207010"/>
            <wp:effectExtent l="0" t="0" r="0" b="0"/>
            <wp:docPr id="436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u w:val="single"/>
        </w:rPr>
        <w:t xml:space="preserve">                </w:t>
      </w:r>
      <w:r>
        <w:t>，</w:t>
      </w:r>
      <w:r w:rsidRPr="007F1C2B">
        <w:rPr>
          <w:noProof/>
          <w:position w:val="-2"/>
        </w:rPr>
        <w:drawing>
          <wp:inline distT="0" distB="0" distL="0" distR="0">
            <wp:extent cx="560705" cy="137795"/>
            <wp:effectExtent l="0" t="0" r="0" b="0"/>
            <wp:docPr id="437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u w:val="single"/>
        </w:rPr>
        <w:t xml:space="preserve">                </w:t>
      </w:r>
      <w:r>
        <w:t>．</w:t>
      </w:r>
    </w:p>
    <w:p w:rsidR="007460D7" w:rsidRDefault="007460D7" w:rsidP="007460D7">
      <w:pPr>
        <w:pStyle w:val="LinespaceMathQuestion"/>
        <w:ind w:left="195" w:hanging="195"/>
      </w:pPr>
      <w:r>
        <w:t xml:space="preserve">  </w:t>
      </w:r>
    </w:p>
    <w:p w:rsidR="007460D7" w:rsidRDefault="007460D7" w:rsidP="007460D7">
      <w:pPr>
        <w:pStyle w:val="ItemQDescSpecialMathIndent2"/>
        <w:ind w:left="613" w:hanging="332"/>
      </w:pPr>
      <w:r>
        <w:t xml:space="preserve">16. </w:t>
      </w:r>
      <w:r>
        <w:t>如图，圆柱形玻璃杯，高为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353695" cy="94615"/>
            <wp:effectExtent l="0" t="0" r="0" b="0"/>
            <wp:docPr id="438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，底面周长为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353695" cy="94615"/>
            <wp:effectExtent l="0" t="0" r="0" b="0"/>
            <wp:docPr id="439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，在杯内离杯底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284480" cy="94615"/>
            <wp:effectExtent l="0" t="0" r="0" b="0"/>
            <wp:docPr id="440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的点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103505" cy="94615"/>
            <wp:effectExtent l="0" t="0" r="0" b="0"/>
            <wp:docPr id="441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处有一滴蜂蜜，此时一只蚂蚁正好在杯外壁，离杯上沿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284480" cy="94615"/>
            <wp:effectExtent l="0" t="0" r="0" b="0"/>
            <wp:docPr id="442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与蜂蜜相对的点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94615" cy="94615"/>
            <wp:effectExtent l="0" t="0" r="0" b="0"/>
            <wp:docPr id="443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处，则蚂蚁到达蜂蜜的最短距离为</w:t>
      </w:r>
      <w:r>
        <w:rPr>
          <w:u w:val="single"/>
        </w:rPr>
        <w:t xml:space="preserve">                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224155" cy="60325"/>
            <wp:effectExtent l="0" t="0" r="0" b="0"/>
            <wp:docPr id="444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6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  <w:r>
        <w:t xml:space="preserve"> </w:t>
      </w:r>
    </w:p>
    <w:p w:rsidR="007460D7" w:rsidRDefault="003105F8" w:rsidP="007460D7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419.25pt;margin-top:7.65pt;width:67.5pt;height:22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" stroked="f">
            <v:textbox>
              <w:txbxContent>
                <w:p w:rsidR="007460D7" w:rsidRDefault="007460D7" w:rsidP="007460D7"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16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  <w:r w:rsidR="007460D7">
        <w:rPr>
          <w:rFonts w:ascii="宋体" w:hAnsi="宋体"/>
          <w:b/>
        </w:rPr>
        <w:t>三、解答题（共7小题；共52分）</w:t>
      </w:r>
    </w:p>
    <w:p w:rsidR="007460D7" w:rsidRDefault="007460D7" w:rsidP="007460D7">
      <w:pPr>
        <w:pStyle w:val="ItemQDescSpecialMathIndent2"/>
        <w:ind w:left="613" w:hanging="332"/>
      </w:pPr>
      <w:r>
        <w:t xml:space="preserve">17. </w:t>
      </w:r>
      <w:r>
        <w:t>计算．</w:t>
      </w:r>
      <w:r>
        <w:rPr>
          <w:rFonts w:hint="eastAsia"/>
        </w:rPr>
        <w:t>（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7460D7" w:rsidRDefault="007460D7" w:rsidP="007460D7">
      <w:pPr>
        <w:pStyle w:val="ItemQDescSpecialMathIndent2Indent1"/>
        <w:ind w:left="937" w:hanging="336"/>
      </w:pPr>
      <w:r>
        <w:t>（</w:t>
      </w:r>
      <w:r>
        <w:t>1</w:t>
      </w:r>
      <w:r>
        <w:t>）</w:t>
      </w:r>
      <w:r w:rsidRPr="007F1C2B">
        <w:rPr>
          <w:noProof/>
          <w:position w:val="-2"/>
        </w:rPr>
        <w:drawing>
          <wp:inline distT="0" distB="0" distL="0" distR="0">
            <wp:extent cx="1035050" cy="137795"/>
            <wp:effectExtent l="0" t="0" r="0" b="0"/>
            <wp:docPr id="445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；</w:t>
      </w:r>
      <w:r>
        <w:rPr>
          <w:rFonts w:hint="eastAsia"/>
        </w:rPr>
        <w:t xml:space="preserve">                              </w:t>
      </w:r>
      <w:r>
        <w:t>（</w:t>
      </w:r>
      <w:r>
        <w:t>2</w:t>
      </w:r>
      <w:r>
        <w:t>）</w:t>
      </w:r>
      <w:r w:rsidRPr="007F1C2B">
        <w:rPr>
          <w:noProof/>
          <w:position w:val="-22"/>
        </w:rPr>
        <w:drawing>
          <wp:inline distT="0" distB="0" distL="0" distR="0">
            <wp:extent cx="673100" cy="344805"/>
            <wp:effectExtent l="0" t="0" r="0" b="0"/>
            <wp:docPr id="446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；</w:t>
      </w: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  <w:r>
        <w:t>（</w:t>
      </w:r>
      <w:r>
        <w:t>3</w:t>
      </w:r>
      <w:r>
        <w:t>）</w:t>
      </w:r>
      <w:r w:rsidRPr="007F1C2B">
        <w:rPr>
          <w:noProof/>
          <w:position w:val="-18"/>
        </w:rPr>
        <w:drawing>
          <wp:inline distT="0" distB="0" distL="0" distR="0">
            <wp:extent cx="1147445" cy="310515"/>
            <wp:effectExtent l="0" t="0" r="0" b="0"/>
            <wp:docPr id="447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；</w:t>
      </w:r>
      <w:r>
        <w:rPr>
          <w:rFonts w:hint="eastAsia"/>
        </w:rPr>
        <w:t xml:space="preserve">                          </w:t>
      </w:r>
      <w:r>
        <w:t>（</w:t>
      </w:r>
      <w:r>
        <w:t>4</w:t>
      </w:r>
      <w:r>
        <w:t>）</w:t>
      </w:r>
      <w:r w:rsidRPr="007F1C2B">
        <w:rPr>
          <w:noProof/>
          <w:position w:val="-12"/>
        </w:rPr>
        <w:drawing>
          <wp:inline distT="0" distB="0" distL="0" distR="0">
            <wp:extent cx="1130300" cy="207010"/>
            <wp:effectExtent l="0" t="0" r="0" b="0"/>
            <wp:docPr id="448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"/>
        <w:ind w:leftChars="0" w:left="0" w:firstLineChars="0" w:firstLine="0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4171315</wp:posOffset>
            </wp:positionH>
            <wp:positionV relativeFrom="paragraph">
              <wp:posOffset>74930</wp:posOffset>
            </wp:positionV>
            <wp:extent cx="2207895" cy="2225040"/>
            <wp:effectExtent l="0" t="0" r="0" b="0"/>
            <wp:wrapTight wrapText="bothSides">
              <wp:wrapPolygon edited="0">
                <wp:start x="0" y="0"/>
                <wp:lineTo x="0" y="21452"/>
                <wp:lineTo x="21432" y="21452"/>
                <wp:lineTo x="21432" y="0"/>
                <wp:lineTo x="0" y="0"/>
              </wp:wrapPolygon>
            </wp:wrapTight>
            <wp:docPr id="449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485" t="7379" r="6531" b="5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222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18. </w:t>
      </w:r>
      <w:r w:rsidRPr="00726FD4">
        <w:rPr>
          <w:noProof/>
        </w:rPr>
        <w:drawing>
          <wp:inline distT="0" distB="0" distL="0" distR="0">
            <wp:extent cx="431165" cy="94615"/>
            <wp:effectExtent l="0" t="0" r="0" b="0"/>
            <wp:docPr id="450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在平面直角坐标系中的位置如图所示．</w:t>
      </w:r>
    </w:p>
    <w:p w:rsidR="007460D7" w:rsidRDefault="007460D7" w:rsidP="007460D7">
      <w:pPr>
        <w:pStyle w:val="ItemQDescSpecialMathIndent2Indent1"/>
        <w:ind w:left="937" w:hanging="336"/>
      </w:pPr>
      <w:r>
        <w:t>（</w:t>
      </w:r>
      <w:r>
        <w:t>1</w:t>
      </w:r>
      <w:r>
        <w:t>）直接写出点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94615" cy="94615"/>
            <wp:effectExtent l="0" t="0" r="0" b="0"/>
            <wp:docPr id="451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的坐标；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7460D7" w:rsidRDefault="007460D7" w:rsidP="007460D7">
      <w:pPr>
        <w:pStyle w:val="ItemQDescSpecialMathIndent2Indent1"/>
        <w:ind w:left="937" w:hanging="336"/>
      </w:pPr>
      <w:r>
        <w:t>（</w:t>
      </w:r>
      <w:r>
        <w:t>2</w:t>
      </w:r>
      <w:r>
        <w:t>）作出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431165" cy="94615"/>
            <wp:effectExtent l="0" t="0" r="0" b="0"/>
            <wp:docPr id="452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关于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77470" cy="69215"/>
            <wp:effectExtent l="0" t="0" r="0" b="0"/>
            <wp:docPr id="453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" cy="6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轴对称的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534670" cy="103505"/>
            <wp:effectExtent l="0" t="0" r="0" b="0"/>
            <wp:docPr id="454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，并直接写出点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137795" cy="103505"/>
            <wp:effectExtent l="0" t="0" r="0" b="0"/>
            <wp:docPr id="455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26FD4">
        <w:rPr>
          <w:noProof/>
        </w:rPr>
        <w:drawing>
          <wp:inline distT="0" distB="0" distL="0" distR="0">
            <wp:extent cx="137795" cy="103505"/>
            <wp:effectExtent l="0" t="0" r="0" b="0"/>
            <wp:docPr id="456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的坐标；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7460D7" w:rsidRDefault="007460D7" w:rsidP="007460D7">
      <w:pPr>
        <w:pStyle w:val="ItemQDescSpecialMathIndent2Indent1"/>
        <w:ind w:left="937" w:hanging="336"/>
      </w:pPr>
      <w:r>
        <w:t>（</w:t>
      </w:r>
      <w:r>
        <w:t>3</w:t>
      </w:r>
      <w:r>
        <w:t>）求出原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431165" cy="94615"/>
            <wp:effectExtent l="0" t="0" r="0" b="0"/>
            <wp:docPr id="457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的面积．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7460D7" w:rsidRPr="00E70518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LinespaceMathQuestion"/>
        <w:ind w:left="195" w:hanging="195"/>
      </w:pPr>
      <w:r>
        <w:t xml:space="preserve">  </w:t>
      </w:r>
    </w:p>
    <w:p w:rsidR="007460D7" w:rsidRDefault="007460D7" w:rsidP="007460D7">
      <w:pPr>
        <w:pStyle w:val="ItemQDescSpecialMathIndent2"/>
        <w:ind w:left="613" w:hanging="332"/>
      </w:pPr>
    </w:p>
    <w:p w:rsidR="007460D7" w:rsidRDefault="007460D7" w:rsidP="007460D7">
      <w:pPr>
        <w:pStyle w:val="ItemQDescSpecialMathIndent2"/>
        <w:ind w:left="613" w:hanging="332"/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4673600</wp:posOffset>
            </wp:positionH>
            <wp:positionV relativeFrom="paragraph">
              <wp:posOffset>1905</wp:posOffset>
            </wp:positionV>
            <wp:extent cx="1716405" cy="866775"/>
            <wp:effectExtent l="0" t="0" r="0" b="0"/>
            <wp:wrapTight wrapText="bothSides">
              <wp:wrapPolygon edited="0">
                <wp:start x="0" y="0"/>
                <wp:lineTo x="0" y="21363"/>
                <wp:lineTo x="21336" y="21363"/>
                <wp:lineTo x="21336" y="0"/>
                <wp:lineTo x="0" y="0"/>
              </wp:wrapPolygon>
            </wp:wrapTight>
            <wp:docPr id="458" name="图片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4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405" t="7272" r="5946" b="9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19. </w:t>
      </w:r>
      <w:r>
        <w:t>如图，已知四边形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414020" cy="94615"/>
            <wp:effectExtent l="0" t="0" r="0" b="0"/>
            <wp:docPr id="459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中，</w:t>
      </w:r>
      <w:r w:rsidRPr="00726FD4">
        <w:rPr>
          <w:noProof/>
        </w:rPr>
        <w:drawing>
          <wp:inline distT="0" distB="0" distL="0" distR="0">
            <wp:extent cx="577850" cy="103505"/>
            <wp:effectExtent l="0" t="0" r="0" b="0"/>
            <wp:docPr id="460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26FD4">
        <w:rPr>
          <w:noProof/>
        </w:rPr>
        <w:drawing>
          <wp:inline distT="0" distB="0" distL="0" distR="0">
            <wp:extent cx="457200" cy="94615"/>
            <wp:effectExtent l="0" t="0" r="0" b="0"/>
            <wp:docPr id="461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26FD4">
        <w:rPr>
          <w:noProof/>
        </w:rPr>
        <w:drawing>
          <wp:inline distT="0" distB="0" distL="0" distR="0">
            <wp:extent cx="474345" cy="94615"/>
            <wp:effectExtent l="0" t="0" r="0" b="0"/>
            <wp:docPr id="462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26FD4">
        <w:rPr>
          <w:noProof/>
        </w:rPr>
        <w:drawing>
          <wp:inline distT="0" distB="0" distL="0" distR="0">
            <wp:extent cx="534670" cy="94615"/>
            <wp:effectExtent l="0" t="0" r="0" b="0"/>
            <wp:docPr id="463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26FD4">
        <w:rPr>
          <w:noProof/>
        </w:rPr>
        <w:drawing>
          <wp:inline distT="0" distB="0" distL="0" distR="0">
            <wp:extent cx="534670" cy="94615"/>
            <wp:effectExtent l="0" t="0" r="0" b="0"/>
            <wp:docPr id="464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，求四边形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414020" cy="94615"/>
            <wp:effectExtent l="0" t="0" r="0" b="0"/>
            <wp:docPr id="465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的面积．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7460D7" w:rsidRDefault="007460D7" w:rsidP="007460D7">
      <w:pPr>
        <w:pStyle w:val="ItemQDescSpecialMathIndent2"/>
        <w:ind w:left="613" w:hanging="332"/>
      </w:pPr>
      <w:r>
        <w:tab/>
      </w:r>
    </w:p>
    <w:p w:rsidR="007460D7" w:rsidRDefault="007460D7" w:rsidP="007460D7">
      <w:pPr>
        <w:pStyle w:val="ItemQDescSpecialMathIndent2"/>
        <w:ind w:left="613" w:hanging="332"/>
      </w:pPr>
    </w:p>
    <w:p w:rsidR="007460D7" w:rsidRDefault="007460D7" w:rsidP="007460D7">
      <w:pPr>
        <w:pStyle w:val="ItemQDescSpecialMathIndent2"/>
        <w:ind w:left="613" w:hanging="332"/>
      </w:pPr>
    </w:p>
    <w:p w:rsidR="007460D7" w:rsidRDefault="007460D7" w:rsidP="007460D7">
      <w:pPr>
        <w:pStyle w:val="ItemQDescSpecialMathIndent2"/>
        <w:ind w:left="613" w:hanging="332"/>
      </w:pPr>
    </w:p>
    <w:p w:rsidR="007460D7" w:rsidRDefault="007460D7" w:rsidP="007460D7">
      <w:pPr>
        <w:pStyle w:val="ItemQDescSpecialMathIndent2"/>
        <w:ind w:left="613" w:hanging="332"/>
      </w:pPr>
    </w:p>
    <w:p w:rsidR="007460D7" w:rsidRDefault="007460D7" w:rsidP="007460D7">
      <w:pPr>
        <w:pStyle w:val="ItemQDescSpecialMathIndent2"/>
        <w:ind w:left="613" w:hanging="332"/>
      </w:pPr>
    </w:p>
    <w:p w:rsidR="007460D7" w:rsidRDefault="007460D7" w:rsidP="007460D7">
      <w:pPr>
        <w:pStyle w:val="ItemQDescSpecialMathIndent2"/>
        <w:ind w:left="613" w:hanging="332"/>
      </w:pPr>
    </w:p>
    <w:p w:rsidR="007460D7" w:rsidRDefault="007460D7" w:rsidP="007460D7">
      <w:pPr>
        <w:pStyle w:val="ItemQDescSpecialMathIndent2"/>
        <w:ind w:left="613" w:hanging="332"/>
      </w:pPr>
    </w:p>
    <w:p w:rsidR="007460D7" w:rsidRDefault="007460D7" w:rsidP="007460D7">
      <w:pPr>
        <w:pStyle w:val="ItemQDescSpecialMathIndent2"/>
        <w:ind w:left="613" w:hanging="332"/>
      </w:pPr>
    </w:p>
    <w:p w:rsidR="007460D7" w:rsidRDefault="007460D7" w:rsidP="007460D7">
      <w:pPr>
        <w:pStyle w:val="ItemQDescSpecialMathIndent2"/>
        <w:ind w:left="613" w:hanging="332"/>
      </w:pPr>
    </w:p>
    <w:p w:rsidR="007460D7" w:rsidRDefault="007460D7" w:rsidP="007460D7">
      <w:pPr>
        <w:pStyle w:val="LinespaceMathQuestion"/>
        <w:ind w:left="195" w:hanging="195"/>
      </w:pPr>
      <w:r>
        <w:t xml:space="preserve">  </w:t>
      </w:r>
    </w:p>
    <w:p w:rsidR="007460D7" w:rsidRDefault="007460D7" w:rsidP="007460D7">
      <w:pPr>
        <w:pStyle w:val="ItemQDescSpecialMathIndent2"/>
        <w:ind w:left="613" w:hanging="332"/>
      </w:pPr>
      <w:r>
        <w:lastRenderedPageBreak/>
        <w:t xml:space="preserve">20. </w:t>
      </w:r>
      <w:r>
        <w:t>化简</w:t>
      </w:r>
      <w:r>
        <w:t xml:space="preserve"> </w:t>
      </w:r>
      <w:r w:rsidRPr="007F1C2B">
        <w:rPr>
          <w:noProof/>
          <w:position w:val="-2"/>
        </w:rPr>
        <w:drawing>
          <wp:inline distT="0" distB="0" distL="0" distR="0">
            <wp:extent cx="1941195" cy="137795"/>
            <wp:effectExtent l="0" t="0" r="0" b="0"/>
            <wp:docPr id="466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19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7460D7" w:rsidRDefault="007460D7" w:rsidP="007460D7">
      <w:pPr>
        <w:pStyle w:val="ItemQDescSpecialMathIndent2Indent1"/>
        <w:ind w:left="937" w:hanging="336"/>
      </w:pPr>
      <w:r>
        <w:t>（</w:t>
      </w:r>
      <w:r>
        <w:t>1</w:t>
      </w:r>
      <w:r>
        <w:t>）</w:t>
      </w:r>
      <w:r w:rsidRPr="00726FD4">
        <w:rPr>
          <w:noProof/>
        </w:rPr>
        <w:drawing>
          <wp:inline distT="0" distB="0" distL="0" distR="0">
            <wp:extent cx="448310" cy="94615"/>
            <wp:effectExtent l="0" t="0" r="0" b="0"/>
            <wp:docPr id="467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时，</w:t>
      </w:r>
      <w:r>
        <w:rPr>
          <w:rFonts w:hint="eastAsia"/>
        </w:rPr>
        <w:t xml:space="preserve">          </w:t>
      </w:r>
      <w:r>
        <w:t>（</w:t>
      </w:r>
      <w:r>
        <w:t>2</w:t>
      </w:r>
      <w:r>
        <w:t>）</w:t>
      </w:r>
      <w:r w:rsidRPr="007F1C2B">
        <w:rPr>
          <w:noProof/>
          <w:position w:val="-3"/>
        </w:rPr>
        <w:drawing>
          <wp:inline distT="0" distB="0" distL="0" distR="0">
            <wp:extent cx="698500" cy="112395"/>
            <wp:effectExtent l="0" t="0" r="0" b="0"/>
            <wp:docPr id="468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时，</w:t>
      </w:r>
      <w:r>
        <w:rPr>
          <w:rFonts w:hint="eastAsia"/>
        </w:rPr>
        <w:t xml:space="preserve">    </w:t>
      </w:r>
      <w:r>
        <w:t>（</w:t>
      </w:r>
      <w:r>
        <w:t>3</w:t>
      </w:r>
      <w:r>
        <w:t>）</w:t>
      </w:r>
      <w:r w:rsidRPr="00726FD4">
        <w:rPr>
          <w:noProof/>
        </w:rPr>
        <w:drawing>
          <wp:inline distT="0" distB="0" distL="0" distR="0">
            <wp:extent cx="353695" cy="94615"/>
            <wp:effectExtent l="0" t="0" r="0" b="0"/>
            <wp:docPr id="469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时．</w:t>
      </w: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分）</w:t>
      </w: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Pr="002B125E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LinespaceMathQuestion"/>
        <w:ind w:left="195" w:hanging="195"/>
      </w:pPr>
      <w:r>
        <w:t xml:space="preserve">  </w:t>
      </w:r>
    </w:p>
    <w:p w:rsidR="007460D7" w:rsidRDefault="007460D7" w:rsidP="007460D7">
      <w:pPr>
        <w:pStyle w:val="ItemQDescSpecialMathIndent2"/>
        <w:ind w:left="613" w:hanging="332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13970</wp:posOffset>
            </wp:positionV>
            <wp:extent cx="1495425" cy="1276350"/>
            <wp:effectExtent l="0" t="0" r="0" b="0"/>
            <wp:wrapTight wrapText="bothSides">
              <wp:wrapPolygon edited="0">
                <wp:start x="0" y="0"/>
                <wp:lineTo x="0" y="21278"/>
                <wp:lineTo x="21462" y="21278"/>
                <wp:lineTo x="21462" y="0"/>
                <wp:lineTo x="0" y="0"/>
              </wp:wrapPolygon>
            </wp:wrapTight>
            <wp:docPr id="470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21. </w:t>
      </w:r>
      <w:r>
        <w:t>如图，在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577850" cy="94615"/>
            <wp:effectExtent l="0" t="0" r="0" b="0"/>
            <wp:docPr id="471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中，</w:t>
      </w:r>
      <w:r w:rsidRPr="00726FD4">
        <w:rPr>
          <w:noProof/>
        </w:rPr>
        <w:drawing>
          <wp:inline distT="0" distB="0" distL="0" distR="0">
            <wp:extent cx="586740" cy="103505"/>
            <wp:effectExtent l="0" t="0" r="0" b="0"/>
            <wp:docPr id="472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26FD4">
        <w:rPr>
          <w:noProof/>
        </w:rPr>
        <w:drawing>
          <wp:inline distT="0" distB="0" distL="0" distR="0">
            <wp:extent cx="690245" cy="94615"/>
            <wp:effectExtent l="0" t="0" r="0" b="0"/>
            <wp:docPr id="473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26FD4">
        <w:rPr>
          <w:noProof/>
        </w:rPr>
        <w:drawing>
          <wp:inline distT="0" distB="0" distL="0" distR="0">
            <wp:extent cx="690245" cy="94615"/>
            <wp:effectExtent l="0" t="0" r="0" b="0"/>
            <wp:docPr id="474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，按图中所示方法将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431165" cy="94615"/>
            <wp:effectExtent l="0" t="0" r="0" b="0"/>
            <wp:docPr id="475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沿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207010" cy="94615"/>
            <wp:effectExtent l="0" t="0" r="0" b="0"/>
            <wp:docPr id="476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折叠，使点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103505" cy="94615"/>
            <wp:effectExtent l="0" t="0" r="0" b="0"/>
            <wp:docPr id="477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落在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198120" cy="94615"/>
            <wp:effectExtent l="0" t="0" r="0" b="0"/>
            <wp:docPr id="478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边的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137795" cy="103505"/>
            <wp:effectExtent l="0" t="0" r="0" b="0"/>
            <wp:docPr id="479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点．</w:t>
      </w:r>
    </w:p>
    <w:p w:rsidR="007460D7" w:rsidRDefault="007460D7" w:rsidP="007460D7">
      <w:pPr>
        <w:pStyle w:val="ItemQDescSpecialMathIndent2Indent1"/>
        <w:ind w:left="937" w:hanging="336"/>
      </w:pPr>
      <w:r>
        <w:t>（</w:t>
      </w:r>
      <w:r>
        <w:t>1</w:t>
      </w:r>
      <w:r>
        <w:t>）求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215900" cy="94615"/>
            <wp:effectExtent l="0" t="0" r="0" b="0"/>
            <wp:docPr id="480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的长；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7460D7" w:rsidRDefault="007460D7" w:rsidP="007460D7">
      <w:pPr>
        <w:pStyle w:val="ItemQDescSpecialMathIndent2Indent1"/>
        <w:ind w:left="937" w:hanging="336"/>
      </w:pPr>
      <w:r>
        <w:t>（</w:t>
      </w:r>
      <w:r>
        <w:t>2</w:t>
      </w:r>
      <w:r>
        <w:t>）求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474345" cy="103505"/>
            <wp:effectExtent l="0" t="0" r="0" b="0"/>
            <wp:docPr id="481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的面积．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Chars="0" w:left="0" w:firstLineChars="0" w:firstLine="0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"/>
        <w:ind w:left="613" w:hanging="332"/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0</wp:posOffset>
            </wp:positionV>
            <wp:extent cx="1714500" cy="1280160"/>
            <wp:effectExtent l="0" t="0" r="0" b="0"/>
            <wp:wrapTight wrapText="bothSides">
              <wp:wrapPolygon edited="0">
                <wp:start x="0" y="0"/>
                <wp:lineTo x="0" y="21214"/>
                <wp:lineTo x="21360" y="21214"/>
                <wp:lineTo x="21360" y="0"/>
                <wp:lineTo x="0" y="0"/>
              </wp:wrapPolygon>
            </wp:wrapTight>
            <wp:docPr id="482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22. </w:t>
      </w:r>
      <w:r>
        <w:t>一架梯子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198120" cy="94615"/>
            <wp:effectExtent l="0" t="0" r="0" b="0"/>
            <wp:docPr id="483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长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129540" cy="94615"/>
            <wp:effectExtent l="0" t="0" r="0" b="0"/>
            <wp:docPr id="484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米，如图斜靠在一面墙上，梯子底端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103505" cy="94615"/>
            <wp:effectExtent l="0" t="0" r="0" b="0"/>
            <wp:docPr id="485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离墙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60325" cy="94615"/>
            <wp:effectExtent l="0" t="0" r="0" b="0"/>
            <wp:docPr id="486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米．</w:t>
      </w:r>
    </w:p>
    <w:p w:rsidR="007460D7" w:rsidRDefault="007460D7" w:rsidP="007460D7">
      <w:pPr>
        <w:pStyle w:val="ItemQDescSpecialMathIndent2Indent1"/>
        <w:ind w:left="937" w:hanging="336"/>
      </w:pPr>
      <w:r>
        <w:t>（</w:t>
      </w:r>
      <w:r>
        <w:t>1</w:t>
      </w:r>
      <w:r>
        <w:t>）这个梯子的顶端距地面有多高</w:t>
      </w:r>
      <w:r>
        <w:t>?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7460D7" w:rsidRDefault="007460D7" w:rsidP="007460D7">
      <w:pPr>
        <w:pStyle w:val="ItemQDescSpecialMathIndent2Indent1"/>
        <w:ind w:left="937" w:hanging="336"/>
      </w:pPr>
      <w:r>
        <w:t>（</w:t>
      </w:r>
      <w:r>
        <w:t>2</w:t>
      </w:r>
      <w:r>
        <w:t>）如果梯子的顶端下滑了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69215" cy="94615"/>
            <wp:effectExtent l="0" t="0" r="0" b="0"/>
            <wp:docPr id="487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米，那么梯子底部在水平方向滑动了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69215" cy="94615"/>
            <wp:effectExtent l="0" t="0" r="0" b="0"/>
            <wp:docPr id="488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米吗</w:t>
      </w:r>
      <w:r>
        <w:t>?</w:t>
      </w:r>
      <w:r>
        <w:t>为什么</w:t>
      </w:r>
      <w:r>
        <w:t>?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ItemQDescSpecialMathIndent2Indent1"/>
        <w:ind w:left="937" w:hanging="336"/>
      </w:pPr>
    </w:p>
    <w:p w:rsidR="007460D7" w:rsidRDefault="007460D7" w:rsidP="007460D7">
      <w:pPr>
        <w:pStyle w:val="LinespaceMathQuestion"/>
        <w:ind w:left="195" w:hanging="195"/>
      </w:pPr>
      <w:r>
        <w:t xml:space="preserve">  </w:t>
      </w:r>
    </w:p>
    <w:p w:rsidR="007460D7" w:rsidRDefault="007460D7" w:rsidP="007460D7">
      <w:pPr>
        <w:pStyle w:val="ItemQDescSpecialMathIndent2"/>
        <w:ind w:left="613" w:hanging="332"/>
      </w:pPr>
      <w:r>
        <w:t xml:space="preserve">23. </w:t>
      </w:r>
      <w:r>
        <w:t>阅读下面的文字，解答问题：</w:t>
      </w:r>
    </w:p>
    <w:p w:rsidR="007460D7" w:rsidRDefault="007460D7" w:rsidP="007460D7">
      <w:pPr>
        <w:pStyle w:val="ItemQDescSpecialMathIndent2"/>
        <w:ind w:left="613" w:hanging="332"/>
      </w:pPr>
      <w:r>
        <w:tab/>
      </w:r>
      <w:r>
        <w:t>大家知道</w:t>
      </w:r>
      <w:r>
        <w:t xml:space="preserve"> </w:t>
      </w:r>
      <w:r w:rsidRPr="007F1C2B">
        <w:rPr>
          <w:noProof/>
          <w:position w:val="-2"/>
        </w:rPr>
        <w:drawing>
          <wp:inline distT="0" distB="0" distL="0" distR="0">
            <wp:extent cx="189865" cy="137795"/>
            <wp:effectExtent l="0" t="0" r="0" b="0"/>
            <wp:docPr id="489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是无理数，而无理数是无限不循环小数，因此</w:t>
      </w:r>
      <w:r>
        <w:t xml:space="preserve"> </w:t>
      </w:r>
      <w:r w:rsidRPr="007F1C2B">
        <w:rPr>
          <w:noProof/>
          <w:position w:val="-2"/>
        </w:rPr>
        <w:drawing>
          <wp:inline distT="0" distB="0" distL="0" distR="0">
            <wp:extent cx="189865" cy="137795"/>
            <wp:effectExtent l="0" t="0" r="0" b="0"/>
            <wp:docPr id="490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的小数部分我们不可能全部写出来．于是小明用</w:t>
      </w:r>
      <w:r>
        <w:t xml:space="preserve"> </w:t>
      </w:r>
      <w:r w:rsidRPr="007F1C2B">
        <w:rPr>
          <w:noProof/>
          <w:position w:val="-2"/>
        </w:rPr>
        <w:drawing>
          <wp:inline distT="0" distB="0" distL="0" distR="0">
            <wp:extent cx="396875" cy="137795"/>
            <wp:effectExtent l="0" t="0" r="0" b="0"/>
            <wp:docPr id="491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来表示</w:t>
      </w:r>
      <w:r>
        <w:t xml:space="preserve"> </w:t>
      </w:r>
      <w:r w:rsidRPr="007F1C2B">
        <w:rPr>
          <w:noProof/>
          <w:position w:val="-2"/>
        </w:rPr>
        <w:drawing>
          <wp:inline distT="0" distB="0" distL="0" distR="0">
            <wp:extent cx="189865" cy="137795"/>
            <wp:effectExtent l="0" t="0" r="0" b="0"/>
            <wp:docPr id="492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的小数部分，你同意小明的表示方法吗</w:t>
      </w:r>
      <w:r>
        <w:t>?</w:t>
      </w:r>
      <w:r>
        <w:t>事实上，小明的表示方法是有道理的，因为</w:t>
      </w:r>
      <w:r>
        <w:t xml:space="preserve"> </w:t>
      </w:r>
      <w:r w:rsidRPr="007F1C2B">
        <w:rPr>
          <w:noProof/>
          <w:position w:val="-2"/>
        </w:rPr>
        <w:drawing>
          <wp:inline distT="0" distB="0" distL="0" distR="0">
            <wp:extent cx="189865" cy="137795"/>
            <wp:effectExtent l="0" t="0" r="0" b="0"/>
            <wp:docPr id="493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的整数部分是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52070" cy="94615"/>
            <wp:effectExtent l="0" t="0" r="0" b="0"/>
            <wp:docPr id="494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，将这个数减去其整数部分，差就是小数部分．</w:t>
      </w:r>
    </w:p>
    <w:p w:rsidR="007460D7" w:rsidRDefault="007460D7" w:rsidP="007460D7">
      <w:pPr>
        <w:pStyle w:val="ItemQDescSpecialMathIndent2"/>
        <w:ind w:left="613" w:hanging="332"/>
      </w:pPr>
      <w:r>
        <w:tab/>
      </w:r>
      <w:r>
        <w:t>又例如：</w:t>
      </w:r>
      <w:r w:rsidRPr="007F1C2B">
        <w:rPr>
          <w:noProof/>
          <w:position w:val="-2"/>
        </w:rPr>
        <w:drawing>
          <wp:inline distT="0" distB="0" distL="0" distR="0">
            <wp:extent cx="1043940" cy="137795"/>
            <wp:effectExtent l="0" t="0" r="0" b="0"/>
            <wp:docPr id="495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，即</w:t>
      </w:r>
      <w:r>
        <w:t xml:space="preserve"> </w:t>
      </w:r>
      <w:r w:rsidRPr="007F1C2B">
        <w:rPr>
          <w:noProof/>
          <w:position w:val="-2"/>
        </w:rPr>
        <w:drawing>
          <wp:inline distT="0" distB="0" distL="0" distR="0">
            <wp:extent cx="673100" cy="137795"/>
            <wp:effectExtent l="0" t="0" r="0" b="0"/>
            <wp:docPr id="496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QDescSpecialMathIndent2"/>
        <w:ind w:left="613" w:hanging="332"/>
      </w:pPr>
      <w:r>
        <w:tab/>
        <w:t xml:space="preserve"> </w:t>
      </w:r>
      <w:r w:rsidRPr="007F1C2B">
        <w:rPr>
          <w:noProof/>
          <w:position w:val="-2"/>
        </w:rPr>
        <w:drawing>
          <wp:inline distT="0" distB="0" distL="0" distR="0">
            <wp:extent cx="319405" cy="137795"/>
            <wp:effectExtent l="0" t="0" r="0" b="0"/>
            <wp:docPr id="497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的整数部分为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69215" cy="94615"/>
            <wp:effectExtent l="0" t="0" r="0" b="0"/>
            <wp:docPr id="498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，小数部分为</w:t>
      </w:r>
      <w:r>
        <w:t xml:space="preserve"> </w:t>
      </w:r>
      <w:r w:rsidRPr="007F1C2B">
        <w:rPr>
          <w:noProof/>
          <w:position w:val="-2"/>
        </w:rPr>
        <w:drawing>
          <wp:inline distT="0" distB="0" distL="0" distR="0">
            <wp:extent cx="414020" cy="137795"/>
            <wp:effectExtent l="0" t="0" r="0" b="0"/>
            <wp:docPr id="499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7460D7" w:rsidRDefault="007460D7" w:rsidP="007460D7">
      <w:pPr>
        <w:pStyle w:val="ItemQDescSpecialMathIndent2"/>
        <w:ind w:left="613" w:hanging="332"/>
      </w:pPr>
      <w:r>
        <w:tab/>
      </w:r>
      <w:r>
        <w:t>请解答：</w:t>
      </w:r>
    </w:p>
    <w:p w:rsidR="007460D7" w:rsidRDefault="007460D7" w:rsidP="007460D7">
      <w:pPr>
        <w:pStyle w:val="ItemQDescSpecialMathIndent2Indent1"/>
        <w:ind w:left="937" w:hanging="336"/>
      </w:pPr>
      <w:r>
        <w:t>（</w:t>
      </w:r>
      <w:r>
        <w:t>1</w:t>
      </w:r>
      <w:r>
        <w:t>）如果</w:t>
      </w:r>
      <w:r>
        <w:t xml:space="preserve"> </w:t>
      </w:r>
      <w:r w:rsidRPr="007F1C2B">
        <w:rPr>
          <w:noProof/>
          <w:position w:val="-2"/>
        </w:rPr>
        <w:drawing>
          <wp:inline distT="0" distB="0" distL="0" distR="0">
            <wp:extent cx="189865" cy="137795"/>
            <wp:effectExtent l="0" t="0" r="0" b="0"/>
            <wp:docPr id="500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的小数部分为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69215" cy="69215"/>
            <wp:effectExtent l="0" t="0" r="0" b="0"/>
            <wp:docPr id="501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" cy="6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7F1C2B">
        <w:rPr>
          <w:noProof/>
          <w:position w:val="-2"/>
        </w:rPr>
        <w:drawing>
          <wp:inline distT="0" distB="0" distL="0" distR="0">
            <wp:extent cx="259080" cy="137795"/>
            <wp:effectExtent l="0" t="0" r="0" b="0"/>
            <wp:docPr id="502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的整数部分为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69215" cy="103505"/>
            <wp:effectExtent l="0" t="0" r="0" b="0"/>
            <wp:docPr id="503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，求</w:t>
      </w:r>
      <w:r>
        <w:t xml:space="preserve"> </w:t>
      </w:r>
      <w:r w:rsidRPr="007F1C2B">
        <w:rPr>
          <w:noProof/>
          <w:position w:val="-2"/>
        </w:rPr>
        <w:drawing>
          <wp:inline distT="0" distB="0" distL="0" distR="0">
            <wp:extent cx="664210" cy="137795"/>
            <wp:effectExtent l="0" t="0" r="0" b="0"/>
            <wp:docPr id="504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的值．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7460D7" w:rsidRDefault="007460D7" w:rsidP="007460D7">
      <w:pPr>
        <w:pStyle w:val="ItemQDescSpecialMathIndent2Indent1"/>
        <w:ind w:left="937" w:hanging="336"/>
      </w:pPr>
      <w:r>
        <w:t>（</w:t>
      </w:r>
      <w:r>
        <w:t>2</w:t>
      </w:r>
      <w:r>
        <w:t>）已知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1155700" cy="155575"/>
            <wp:effectExtent l="0" t="0" r="0" b="0"/>
            <wp:docPr id="505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，其中</w:t>
      </w:r>
      <w:r>
        <w:t xml:space="preserve"> </w:t>
      </w:r>
      <w:r w:rsidRPr="00726FD4">
        <w:rPr>
          <w:noProof/>
        </w:rPr>
        <w:drawing>
          <wp:inline distT="0" distB="0" distL="0" distR="0">
            <wp:extent cx="146685" cy="94615"/>
            <wp:effectExtent l="0" t="0" r="0" b="0"/>
            <wp:docPr id="506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是整数，且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560705" cy="120650"/>
            <wp:effectExtent l="0" t="0" r="0" b="0"/>
            <wp:docPr id="507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，求</w:t>
      </w:r>
      <w:r>
        <w:t xml:space="preserve"> </w:t>
      </w:r>
      <w:r w:rsidRPr="007F1C2B">
        <w:rPr>
          <w:noProof/>
          <w:position w:val="-5"/>
        </w:rPr>
        <w:drawing>
          <wp:inline distT="0" distB="0" distL="0" distR="0">
            <wp:extent cx="387985" cy="120650"/>
            <wp:effectExtent l="0" t="0" r="0" b="0"/>
            <wp:docPr id="508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的值．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7460D7" w:rsidRPr="003468F7" w:rsidRDefault="007460D7" w:rsidP="007460D7"/>
    <w:p w:rsidR="007460D7" w:rsidRDefault="007460D7" w:rsidP="007460D7">
      <w:pPr>
        <w:pStyle w:val="21"/>
      </w:pPr>
      <w:r>
        <w:lastRenderedPageBreak/>
        <w:t>答案</w:t>
      </w:r>
    </w:p>
    <w:p w:rsidR="007460D7" w:rsidRDefault="007460D7" w:rsidP="007460D7">
      <w:pPr>
        <w:pStyle w:val="ItemAnswer"/>
      </w:pPr>
      <w:r>
        <w:rPr>
          <w:b/>
        </w:rPr>
        <w:t>第一部分</w:t>
      </w:r>
    </w:p>
    <w:p w:rsidR="007460D7" w:rsidRDefault="007460D7" w:rsidP="007460D7">
      <w:pPr>
        <w:pStyle w:val="ItemAnswer"/>
      </w:pPr>
      <w:r>
        <w:t>1.  B</w:t>
      </w:r>
      <w:r>
        <w:tab/>
        <w:t>2.  B</w:t>
      </w:r>
      <w:r>
        <w:tab/>
        <w:t>3.  D</w:t>
      </w:r>
      <w:r>
        <w:tab/>
        <w:t>4.  D</w:t>
      </w:r>
      <w:r>
        <w:tab/>
        <w:t>5.  C</w:t>
      </w:r>
      <w:r>
        <w:tab/>
      </w:r>
    </w:p>
    <w:p w:rsidR="007460D7" w:rsidRDefault="007460D7" w:rsidP="007460D7">
      <w:pPr>
        <w:pStyle w:val="ItemAnswer"/>
      </w:pPr>
      <w:r>
        <w:t>6.  D</w:t>
      </w:r>
      <w:r>
        <w:tab/>
      </w:r>
      <w:r>
        <w:t>【解析】</w:t>
      </w:r>
      <w:r w:rsidRPr="004E0803">
        <w:rPr>
          <w:noProof/>
          <w:position w:val="-5"/>
        </w:rPr>
        <w:drawing>
          <wp:inline distT="0" distB="0" distL="0" distR="0">
            <wp:extent cx="577850" cy="129540"/>
            <wp:effectExtent l="0" t="0" r="0" b="0"/>
            <wp:docPr id="509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在第二象限，且</w:t>
      </w:r>
      <w:r>
        <w:t xml:space="preserve"> </w:t>
      </w:r>
      <w:r w:rsidRPr="00A85BCE">
        <w:rPr>
          <w:noProof/>
        </w:rPr>
        <w:drawing>
          <wp:inline distT="0" distB="0" distL="0" distR="0">
            <wp:extent cx="396875" cy="120650"/>
            <wp:effectExtent l="0" t="0" r="0" b="0"/>
            <wp:docPr id="510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4E0803">
        <w:rPr>
          <w:noProof/>
          <w:position w:val="-5"/>
        </w:rPr>
        <w:drawing>
          <wp:inline distT="0" distB="0" distL="0" distR="0">
            <wp:extent cx="414020" cy="129540"/>
            <wp:effectExtent l="0" t="0" r="0" b="0"/>
            <wp:docPr id="511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 xml:space="preserve"> </w:t>
      </w:r>
      <w:r w:rsidRPr="00A85BCE">
        <w:rPr>
          <w:noProof/>
        </w:rPr>
        <w:drawing>
          <wp:inline distT="0" distB="0" distL="0" distR="0">
            <wp:extent cx="560705" cy="103505"/>
            <wp:effectExtent l="0" t="0" r="0" b="0"/>
            <wp:docPr id="512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4E0803">
        <w:rPr>
          <w:noProof/>
          <w:position w:val="-5"/>
        </w:rPr>
        <w:drawing>
          <wp:inline distT="0" distB="0" distL="0" distR="0">
            <wp:extent cx="336550" cy="120650"/>
            <wp:effectExtent l="0" t="0" r="0" b="0"/>
            <wp:docPr id="513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 xml:space="preserve"> </w:t>
      </w:r>
      <w:r w:rsidRPr="00A85BCE">
        <w:rPr>
          <w:noProof/>
        </w:rPr>
        <w:drawing>
          <wp:inline distT="0" distB="0" distL="0" distR="0">
            <wp:extent cx="86360" cy="103505"/>
            <wp:effectExtent l="0" t="0" r="0" b="0"/>
            <wp:docPr id="514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点</w:t>
      </w:r>
      <w:r>
        <w:t xml:space="preserve"> </w:t>
      </w:r>
      <w:r w:rsidRPr="00A85BCE">
        <w:rPr>
          <w:noProof/>
        </w:rPr>
        <w:drawing>
          <wp:inline distT="0" distB="0" distL="0" distR="0">
            <wp:extent cx="103505" cy="94615"/>
            <wp:effectExtent l="0" t="0" r="0" b="0"/>
            <wp:docPr id="51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的坐标为</w:t>
      </w:r>
      <w:r>
        <w:t xml:space="preserve"> </w:t>
      </w:r>
      <w:r w:rsidRPr="004E0803">
        <w:rPr>
          <w:noProof/>
          <w:position w:val="-5"/>
        </w:rPr>
        <w:drawing>
          <wp:inline distT="0" distB="0" distL="0" distR="0">
            <wp:extent cx="387985" cy="129540"/>
            <wp:effectExtent l="0" t="0" r="0" b="0"/>
            <wp:docPr id="516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7460D7" w:rsidRDefault="007460D7" w:rsidP="007460D7">
      <w:pPr>
        <w:pStyle w:val="ItemAnswer"/>
      </w:pPr>
      <w:r>
        <w:t>7.  C</w:t>
      </w:r>
      <w:r>
        <w:tab/>
        <w:t>8.  C</w:t>
      </w:r>
      <w:r>
        <w:tab/>
        <w:t>9.  C</w:t>
      </w:r>
      <w:r>
        <w:tab/>
        <w:t>10.  D</w:t>
      </w:r>
      <w:r>
        <w:tab/>
      </w:r>
    </w:p>
    <w:p w:rsidR="007460D7" w:rsidRDefault="007460D7" w:rsidP="007460D7">
      <w:pPr>
        <w:pStyle w:val="ItemAnswer"/>
      </w:pPr>
      <w:r>
        <w:t>11.  A</w:t>
      </w:r>
      <w:r>
        <w:tab/>
        <w:t>12.  B</w:t>
      </w:r>
      <w:r>
        <w:tab/>
      </w:r>
      <w:r>
        <w:t>【解析】设</w:t>
      </w:r>
      <w:r>
        <w:t xml:space="preserve"> </w:t>
      </w:r>
      <w:r w:rsidRPr="00A85BCE">
        <w:rPr>
          <w:noProof/>
        </w:rPr>
        <w:drawing>
          <wp:inline distT="0" distB="0" distL="0" distR="0">
            <wp:extent cx="716280" cy="94615"/>
            <wp:effectExtent l="0" t="0" r="0" b="0"/>
            <wp:docPr id="517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，则</w:t>
      </w:r>
      <w:r>
        <w:t xml:space="preserve"> </w:t>
      </w:r>
      <w:r w:rsidRPr="004E0803">
        <w:rPr>
          <w:noProof/>
          <w:position w:val="-5"/>
        </w:rPr>
        <w:drawing>
          <wp:inline distT="0" distB="0" distL="0" distR="0">
            <wp:extent cx="1449070" cy="129540"/>
            <wp:effectExtent l="0" t="0" r="0" b="0"/>
            <wp:docPr id="518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 xml:space="preserve"> </w:t>
      </w:r>
      <w:r w:rsidRPr="00A85BCE">
        <w:rPr>
          <w:noProof/>
        </w:rPr>
        <w:drawing>
          <wp:inline distT="0" distB="0" distL="0" distR="0">
            <wp:extent cx="1087120" cy="103505"/>
            <wp:effectExtent l="0" t="0" r="0" b="0"/>
            <wp:docPr id="519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 xml:space="preserve"> </w:t>
      </w:r>
      <w:r w:rsidRPr="00A85BCE">
        <w:rPr>
          <w:noProof/>
        </w:rPr>
        <w:drawing>
          <wp:inline distT="0" distB="0" distL="0" distR="0">
            <wp:extent cx="586740" cy="103505"/>
            <wp:effectExtent l="0" t="0" r="0" b="0"/>
            <wp:docPr id="520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.</w:t>
      </w:r>
    </w:p>
    <w:p w:rsidR="007460D7" w:rsidRDefault="007460D7" w:rsidP="007460D7">
      <w:pPr>
        <w:pStyle w:val="ItemAnswer"/>
      </w:pPr>
      <w:r>
        <w:t xml:space="preserve"> </w:t>
      </w:r>
      <w:r w:rsidRPr="00A85BCE">
        <w:rPr>
          <w:noProof/>
        </w:rPr>
        <w:drawing>
          <wp:inline distT="0" distB="0" distL="0" distR="0">
            <wp:extent cx="86360" cy="103505"/>
            <wp:effectExtent l="0" t="0" r="0" b="0"/>
            <wp:docPr id="521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在</w:t>
      </w:r>
      <w:r>
        <w:t xml:space="preserve"> </w:t>
      </w:r>
      <w:r w:rsidRPr="00A85BCE">
        <w:rPr>
          <w:noProof/>
        </w:rPr>
        <w:drawing>
          <wp:inline distT="0" distB="0" distL="0" distR="0">
            <wp:extent cx="603885" cy="94615"/>
            <wp:effectExtent l="0" t="0" r="0" b="0"/>
            <wp:docPr id="522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中，</w:t>
      </w:r>
      <w:r w:rsidRPr="004E0803">
        <w:rPr>
          <w:noProof/>
          <w:position w:val="-1"/>
        </w:rPr>
        <w:drawing>
          <wp:inline distT="0" distB="0" distL="0" distR="0">
            <wp:extent cx="1216025" cy="129540"/>
            <wp:effectExtent l="0" t="0" r="0" b="0"/>
            <wp:docPr id="523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，即</w:t>
      </w:r>
      <w:r>
        <w:t xml:space="preserve"> </w:t>
      </w:r>
      <w:r w:rsidRPr="004E0803">
        <w:rPr>
          <w:noProof/>
          <w:position w:val="-5"/>
        </w:rPr>
        <w:drawing>
          <wp:inline distT="0" distB="0" distL="0" distR="0">
            <wp:extent cx="1095375" cy="163830"/>
            <wp:effectExtent l="0" t="0" r="0" b="0"/>
            <wp:docPr id="524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.</w:t>
      </w:r>
    </w:p>
    <w:p w:rsidR="007460D7" w:rsidRDefault="007460D7" w:rsidP="007460D7">
      <w:pPr>
        <w:pStyle w:val="ItemAnswer"/>
      </w:pPr>
      <w:r>
        <w:t>解得：</w:t>
      </w:r>
      <w:r w:rsidRPr="00A85BCE">
        <w:rPr>
          <w:noProof/>
        </w:rPr>
        <w:drawing>
          <wp:inline distT="0" distB="0" distL="0" distR="0">
            <wp:extent cx="336550" cy="94615"/>
            <wp:effectExtent l="0" t="0" r="0" b="0"/>
            <wp:docPr id="525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.</w:t>
      </w:r>
    </w:p>
    <w:p w:rsidR="007460D7" w:rsidRDefault="007460D7" w:rsidP="007460D7">
      <w:pPr>
        <w:pStyle w:val="ItemAnswer"/>
      </w:pPr>
    </w:p>
    <w:p w:rsidR="007460D7" w:rsidRDefault="007460D7" w:rsidP="007460D7">
      <w:pPr>
        <w:pStyle w:val="ItemAnswer"/>
      </w:pPr>
      <w:r>
        <w:rPr>
          <w:b/>
        </w:rPr>
        <w:t>第二部分</w:t>
      </w:r>
    </w:p>
    <w:p w:rsidR="007460D7" w:rsidRDefault="007460D7" w:rsidP="007460D7">
      <w:pPr>
        <w:pStyle w:val="ItemAnswer"/>
      </w:pPr>
      <w:r>
        <w:t xml:space="preserve">13.  </w:t>
      </w:r>
      <w:r w:rsidRPr="004E0803">
        <w:rPr>
          <w:noProof/>
          <w:position w:val="-5"/>
        </w:rPr>
        <w:drawing>
          <wp:inline distT="0" distB="0" distL="0" distR="0">
            <wp:extent cx="483235" cy="129540"/>
            <wp:effectExtent l="0" t="0" r="0" b="0"/>
            <wp:docPr id="526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ItemAnswer"/>
      </w:pPr>
      <w:r>
        <w:t xml:space="preserve">14.  </w:t>
      </w:r>
      <w:r w:rsidRPr="00A85BCE">
        <w:rPr>
          <w:noProof/>
        </w:rPr>
        <w:drawing>
          <wp:inline distT="0" distB="0" distL="0" distR="0">
            <wp:extent cx="172720" cy="94615"/>
            <wp:effectExtent l="0" t="0" r="0" b="0"/>
            <wp:docPr id="527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ItemAnswer"/>
      </w:pPr>
      <w:r>
        <w:t xml:space="preserve">15.  </w:t>
      </w:r>
      <w:r w:rsidRPr="004E0803">
        <w:rPr>
          <w:noProof/>
          <w:position w:val="-2"/>
        </w:rPr>
        <w:drawing>
          <wp:inline distT="0" distB="0" distL="0" distR="0">
            <wp:extent cx="396875" cy="137795"/>
            <wp:effectExtent l="0" t="0" r="0" b="0"/>
            <wp:docPr id="528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A85BCE">
        <w:rPr>
          <w:noProof/>
        </w:rPr>
        <w:drawing>
          <wp:inline distT="0" distB="0" distL="0" distR="0">
            <wp:extent cx="60325" cy="94615"/>
            <wp:effectExtent l="0" t="0" r="0" b="0"/>
            <wp:docPr id="529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A85BCE">
        <w:rPr>
          <w:noProof/>
        </w:rPr>
        <w:drawing>
          <wp:inline distT="0" distB="0" distL="0" distR="0">
            <wp:extent cx="163830" cy="94615"/>
            <wp:effectExtent l="0" t="0" r="0" b="0"/>
            <wp:docPr id="530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ItemAnswer"/>
      </w:pPr>
      <w:r>
        <w:t xml:space="preserve">16.  </w:t>
      </w:r>
      <w:r w:rsidRPr="004E0803">
        <w:rPr>
          <w:noProof/>
          <w:position w:val="-2"/>
        </w:rPr>
        <w:drawing>
          <wp:inline distT="0" distB="0" distL="0" distR="0">
            <wp:extent cx="327660" cy="137795"/>
            <wp:effectExtent l="0" t="0" r="0" b="0"/>
            <wp:docPr id="531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ItemAnswer"/>
      </w:pPr>
    </w:p>
    <w:p w:rsidR="007460D7" w:rsidRDefault="007460D7" w:rsidP="007460D7">
      <w:pPr>
        <w:pStyle w:val="ItemAnswer"/>
      </w:pPr>
      <w:r>
        <w:rPr>
          <w:b/>
        </w:rPr>
        <w:t>第三部分</w:t>
      </w:r>
    </w:p>
    <w:p w:rsidR="007460D7" w:rsidRDefault="007460D7" w:rsidP="007460D7">
      <w:pPr>
        <w:pStyle w:val="ItemAnswer"/>
      </w:pPr>
      <w:r>
        <w:t xml:space="preserve">17. </w:t>
      </w:r>
      <w:r>
        <w:t>（</w:t>
      </w:r>
      <w:r>
        <w:t>1</w:t>
      </w:r>
      <w:r>
        <w:t>）</w:t>
      </w:r>
      <w:r>
        <w:t xml:space="preserve"> </w:t>
      </w:r>
      <w:r w:rsidRPr="004E0803">
        <w:rPr>
          <w:noProof/>
          <w:position w:val="-22"/>
        </w:rPr>
        <w:drawing>
          <wp:inline distT="0" distB="0" distL="0" distR="0">
            <wp:extent cx="1483995" cy="370840"/>
            <wp:effectExtent l="0" t="0" r="0" b="0"/>
            <wp:docPr id="532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ItemAnswer"/>
      </w:pPr>
      <w:r>
        <w:t>      </w:t>
      </w:r>
      <w:r>
        <w:t>（</w:t>
      </w:r>
      <w:r>
        <w:t>2</w:t>
      </w:r>
      <w:r>
        <w:t>）</w:t>
      </w:r>
      <w:r>
        <w:t xml:space="preserve"> </w:t>
      </w:r>
      <w:r w:rsidRPr="004E0803">
        <w:rPr>
          <w:noProof/>
          <w:position w:val="-72"/>
        </w:rPr>
        <w:drawing>
          <wp:inline distT="0" distB="0" distL="0" distR="0">
            <wp:extent cx="1138555" cy="940435"/>
            <wp:effectExtent l="0" t="0" r="0" b="0"/>
            <wp:docPr id="533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55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ItemAnswer"/>
      </w:pPr>
      <w:r>
        <w:t>      </w:t>
      </w:r>
      <w:r>
        <w:t>（</w:t>
      </w:r>
      <w:r>
        <w:t>3</w:t>
      </w:r>
      <w:r>
        <w:t>）</w:t>
      </w:r>
      <w:r>
        <w:t xml:space="preserve"> </w:t>
      </w:r>
      <w:r w:rsidRPr="004E0803">
        <w:rPr>
          <w:noProof/>
          <w:position w:val="-49"/>
        </w:rPr>
        <w:drawing>
          <wp:inline distT="0" distB="0" distL="0" distR="0">
            <wp:extent cx="1647825" cy="621030"/>
            <wp:effectExtent l="0" t="0" r="0" b="0"/>
            <wp:docPr id="534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ItemAnswer"/>
      </w:pPr>
      <w:r>
        <w:lastRenderedPageBreak/>
        <w:t>      </w:t>
      </w:r>
      <w:r>
        <w:t>（</w:t>
      </w:r>
      <w:r>
        <w:t>4</w:t>
      </w:r>
      <w:r>
        <w:t>）</w:t>
      </w:r>
      <w:r>
        <w:t xml:space="preserve"> </w:t>
      </w:r>
      <w:r w:rsidRPr="004E0803">
        <w:rPr>
          <w:noProof/>
          <w:position w:val="-22"/>
        </w:rPr>
        <w:drawing>
          <wp:inline distT="0" distB="0" distL="0" distR="0">
            <wp:extent cx="724535" cy="362585"/>
            <wp:effectExtent l="0" t="0" r="0" b="0"/>
            <wp:docPr id="535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ItemAnswer"/>
      </w:pPr>
      <w:r>
        <w:t xml:space="preserve">18. </w:t>
      </w:r>
      <w:r>
        <w:t>（</w:t>
      </w:r>
      <w:r>
        <w:t>1</w:t>
      </w:r>
      <w:r>
        <w:t>）</w:t>
      </w:r>
      <w:r>
        <w:t xml:space="preserve"> </w:t>
      </w:r>
      <w:r>
        <w:t>由图可知，</w:t>
      </w:r>
      <w:r w:rsidRPr="004E0803">
        <w:rPr>
          <w:noProof/>
          <w:position w:val="-5"/>
        </w:rPr>
        <w:drawing>
          <wp:inline distT="0" distB="0" distL="0" distR="0">
            <wp:extent cx="517525" cy="129540"/>
            <wp:effectExtent l="0" t="0" r="0" b="0"/>
            <wp:docPr id="536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；</w:t>
      </w:r>
    </w:p>
    <w:p w:rsidR="007460D7" w:rsidRDefault="007460D7" w:rsidP="007460D7">
      <w:pPr>
        <w:pStyle w:val="ItemAnswer"/>
      </w:pPr>
      <w:r>
        <w:t>      </w:t>
      </w:r>
      <w:r>
        <w:t>（</w:t>
      </w:r>
      <w:r>
        <w:t>2</w:t>
      </w:r>
      <w:r>
        <w:t>）</w:t>
      </w:r>
      <w:r>
        <w:t xml:space="preserve"> </w:t>
      </w:r>
      <w:r>
        <w:t>如图，</w:t>
      </w:r>
    </w:p>
    <w:p w:rsidR="007460D7" w:rsidRDefault="007460D7" w:rsidP="007460D7">
      <w:pPr>
        <w:pStyle w:val="ItemAnswer"/>
      </w:pPr>
      <w:r w:rsidRPr="004E0803">
        <w:rPr>
          <w:noProof/>
          <w:position w:val="-122"/>
        </w:rPr>
        <w:drawing>
          <wp:inline distT="0" distB="0" distL="0" distR="0">
            <wp:extent cx="1630680" cy="1682115"/>
            <wp:effectExtent l="0" t="0" r="0" b="0"/>
            <wp:docPr id="537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ItemAnswer"/>
      </w:pPr>
      <w:r>
        <w:t xml:space="preserve"> </w:t>
      </w:r>
      <w:r w:rsidRPr="00A85BCE">
        <w:rPr>
          <w:noProof/>
        </w:rPr>
        <w:drawing>
          <wp:inline distT="0" distB="0" distL="0" distR="0">
            <wp:extent cx="534670" cy="103505"/>
            <wp:effectExtent l="0" t="0" r="0" b="0"/>
            <wp:docPr id="538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即为所求，</w:t>
      </w:r>
      <w:r w:rsidRPr="004E0803">
        <w:rPr>
          <w:noProof/>
          <w:position w:val="-5"/>
        </w:rPr>
        <w:drawing>
          <wp:inline distT="0" distB="0" distL="0" distR="0">
            <wp:extent cx="647065" cy="129540"/>
            <wp:effectExtent l="0" t="0" r="0" b="0"/>
            <wp:docPr id="539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4E0803">
        <w:rPr>
          <w:noProof/>
          <w:position w:val="-5"/>
        </w:rPr>
        <w:drawing>
          <wp:inline distT="0" distB="0" distL="0" distR="0">
            <wp:extent cx="647065" cy="129540"/>
            <wp:effectExtent l="0" t="0" r="0" b="0"/>
            <wp:docPr id="540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；</w:t>
      </w:r>
    </w:p>
    <w:p w:rsidR="007460D7" w:rsidRDefault="007460D7" w:rsidP="007460D7">
      <w:pPr>
        <w:pStyle w:val="ItemAnswer"/>
      </w:pPr>
      <w:r>
        <w:t>      </w:t>
      </w:r>
      <w:r>
        <w:t>（</w:t>
      </w:r>
      <w:r>
        <w:t>3</w:t>
      </w:r>
      <w:r>
        <w:t>）</w:t>
      </w:r>
      <w:r>
        <w:t xml:space="preserve"> </w:t>
      </w:r>
      <w:r w:rsidRPr="004E0803">
        <w:rPr>
          <w:noProof/>
          <w:position w:val="-79"/>
        </w:rPr>
        <w:drawing>
          <wp:inline distT="0" distB="0" distL="0" distR="0">
            <wp:extent cx="2984500" cy="957580"/>
            <wp:effectExtent l="0" t="0" r="0" b="0"/>
            <wp:docPr id="541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ItemAnswer"/>
      </w:pPr>
      <w:r>
        <w:t xml:space="preserve">19.  </w:t>
      </w:r>
      <w:r>
        <w:t>连接</w:t>
      </w:r>
      <w:r>
        <w:t xml:space="preserve"> </w:t>
      </w:r>
      <w:r w:rsidRPr="00A85BCE">
        <w:rPr>
          <w:noProof/>
        </w:rPr>
        <w:drawing>
          <wp:inline distT="0" distB="0" distL="0" distR="0">
            <wp:extent cx="198120" cy="94615"/>
            <wp:effectExtent l="0" t="0" r="0" b="0"/>
            <wp:docPr id="542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.</w:t>
      </w:r>
    </w:p>
    <w:p w:rsidR="007460D7" w:rsidRDefault="007460D7" w:rsidP="007460D7">
      <w:pPr>
        <w:pStyle w:val="ItemAnswer"/>
      </w:pPr>
      <w:r w:rsidRPr="004E0803">
        <w:rPr>
          <w:noProof/>
          <w:position w:val="-75"/>
        </w:rPr>
        <w:drawing>
          <wp:inline distT="0" distB="0" distL="0" distR="0">
            <wp:extent cx="2026920" cy="1087120"/>
            <wp:effectExtent l="0" t="0" r="0" b="0"/>
            <wp:docPr id="543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ItemAnswer"/>
      </w:pPr>
      <w:r>
        <w:t>在</w:t>
      </w:r>
      <w:r>
        <w:t xml:space="preserve"> </w:t>
      </w:r>
      <w:r w:rsidRPr="00A85BCE">
        <w:rPr>
          <w:noProof/>
        </w:rPr>
        <w:drawing>
          <wp:inline distT="0" distB="0" distL="0" distR="0">
            <wp:extent cx="577850" cy="94615"/>
            <wp:effectExtent l="0" t="0" r="0" b="0"/>
            <wp:docPr id="544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中，</w:t>
      </w:r>
    </w:p>
    <w:p w:rsidR="007460D7" w:rsidRDefault="007460D7" w:rsidP="007460D7">
      <w:pPr>
        <w:pStyle w:val="ItemAnswer"/>
      </w:pPr>
      <w:r>
        <w:t xml:space="preserve"> </w:t>
      </w:r>
      <w:r w:rsidRPr="004E0803">
        <w:rPr>
          <w:noProof/>
          <w:position w:val="-1"/>
        </w:rPr>
        <w:drawing>
          <wp:inline distT="0" distB="0" distL="0" distR="0">
            <wp:extent cx="2122170" cy="129540"/>
            <wp:effectExtent l="0" t="0" r="0" b="0"/>
            <wp:docPr id="545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17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>所以</w:t>
      </w:r>
      <w:r>
        <w:t xml:space="preserve"> </w:t>
      </w:r>
      <w:r w:rsidRPr="00A85BCE">
        <w:rPr>
          <w:noProof/>
        </w:rPr>
        <w:drawing>
          <wp:inline distT="0" distB="0" distL="0" distR="0">
            <wp:extent cx="466090" cy="94615"/>
            <wp:effectExtent l="0" t="0" r="0" b="0"/>
            <wp:docPr id="546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7460D7" w:rsidRDefault="007460D7" w:rsidP="007460D7">
      <w:pPr>
        <w:pStyle w:val="ItemAnswer"/>
      </w:pPr>
      <w:r>
        <w:t>在</w:t>
      </w:r>
      <w:r>
        <w:t xml:space="preserve"> </w:t>
      </w:r>
      <w:r w:rsidRPr="00A85BCE">
        <w:rPr>
          <w:noProof/>
        </w:rPr>
        <w:drawing>
          <wp:inline distT="0" distB="0" distL="0" distR="0">
            <wp:extent cx="422910" cy="94615"/>
            <wp:effectExtent l="0" t="0" r="0" b="0"/>
            <wp:docPr id="547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中，</w:t>
      </w:r>
    </w:p>
    <w:p w:rsidR="007460D7" w:rsidRDefault="007460D7" w:rsidP="007460D7">
      <w:pPr>
        <w:pStyle w:val="ItemAnswer"/>
      </w:pPr>
      <w:r>
        <w:t>因为</w:t>
      </w:r>
      <w:r>
        <w:t xml:space="preserve"> </w:t>
      </w:r>
      <w:r w:rsidRPr="004E0803">
        <w:rPr>
          <w:noProof/>
          <w:position w:val="-1"/>
        </w:rPr>
        <w:drawing>
          <wp:inline distT="0" distB="0" distL="0" distR="0">
            <wp:extent cx="1794510" cy="129540"/>
            <wp:effectExtent l="0" t="0" r="0" b="0"/>
            <wp:docPr id="548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1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>而</w:t>
      </w:r>
      <w:r>
        <w:t xml:space="preserve"> </w:t>
      </w:r>
      <w:r w:rsidRPr="00A85BCE">
        <w:rPr>
          <w:noProof/>
        </w:rPr>
        <w:drawing>
          <wp:inline distT="0" distB="0" distL="0" distR="0">
            <wp:extent cx="1052195" cy="120650"/>
            <wp:effectExtent l="0" t="0" r="0" b="0"/>
            <wp:docPr id="549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>所以</w:t>
      </w:r>
      <w:r>
        <w:t xml:space="preserve"> </w:t>
      </w:r>
      <w:r w:rsidRPr="004E0803">
        <w:rPr>
          <w:noProof/>
          <w:position w:val="-1"/>
        </w:rPr>
        <w:drawing>
          <wp:inline distT="0" distB="0" distL="0" distR="0">
            <wp:extent cx="1181735" cy="129540"/>
            <wp:effectExtent l="0" t="0" r="0" b="0"/>
            <wp:docPr id="550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>所以</w:t>
      </w:r>
      <w:r>
        <w:t xml:space="preserve"> </w:t>
      </w:r>
      <w:r w:rsidRPr="00A85BCE">
        <w:rPr>
          <w:noProof/>
        </w:rPr>
        <w:drawing>
          <wp:inline distT="0" distB="0" distL="0" distR="0">
            <wp:extent cx="784860" cy="103505"/>
            <wp:effectExtent l="0" t="0" r="0" b="0"/>
            <wp:docPr id="551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7460D7" w:rsidRDefault="007460D7" w:rsidP="007460D7">
      <w:pPr>
        <w:pStyle w:val="ItemAnswer"/>
      </w:pPr>
      <w:r>
        <w:t>所以</w:t>
      </w:r>
      <w:r>
        <w:t xml:space="preserve"> </w:t>
      </w:r>
      <w:r w:rsidRPr="00A85BCE">
        <w:rPr>
          <w:noProof/>
        </w:rPr>
        <w:drawing>
          <wp:inline distT="0" distB="0" distL="0" distR="0">
            <wp:extent cx="422910" cy="94615"/>
            <wp:effectExtent l="0" t="0" r="0" b="0"/>
            <wp:docPr id="552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是直角三角形，</w:t>
      </w:r>
    </w:p>
    <w:p w:rsidR="007460D7" w:rsidRDefault="007460D7" w:rsidP="007460D7">
      <w:pPr>
        <w:pStyle w:val="ItemAnswer"/>
      </w:pPr>
      <w:r>
        <w:lastRenderedPageBreak/>
        <w:t xml:space="preserve"> </w:t>
      </w:r>
      <w:r w:rsidRPr="004E0803">
        <w:rPr>
          <w:noProof/>
          <w:position w:val="-105"/>
        </w:rPr>
        <w:drawing>
          <wp:inline distT="0" distB="0" distL="0" distR="0">
            <wp:extent cx="2475865" cy="1294130"/>
            <wp:effectExtent l="0" t="0" r="0" b="0"/>
            <wp:docPr id="553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29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ItemAnswer"/>
      </w:pPr>
      <w:r>
        <w:t xml:space="preserve">20. </w:t>
      </w:r>
      <w:r>
        <w:t>（</w:t>
      </w:r>
      <w:r>
        <w:t>1</w:t>
      </w:r>
      <w:r>
        <w:t>）</w:t>
      </w:r>
      <w:r>
        <w:t xml:space="preserve"> </w:t>
      </w:r>
      <w:r w:rsidRPr="004E0803">
        <w:rPr>
          <w:noProof/>
          <w:position w:val="-8"/>
        </w:rPr>
        <w:drawing>
          <wp:inline distT="0" distB="0" distL="0" distR="0">
            <wp:extent cx="3588385" cy="207010"/>
            <wp:effectExtent l="0" t="0" r="0" b="0"/>
            <wp:docPr id="554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38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7460D7" w:rsidRDefault="007460D7" w:rsidP="007460D7">
      <w:pPr>
        <w:pStyle w:val="ItemAnswer"/>
      </w:pPr>
      <w:r>
        <w:t xml:space="preserve"> </w:t>
      </w:r>
      <w:r w:rsidRPr="004E0803">
        <w:rPr>
          <w:noProof/>
          <w:position w:val="-22"/>
        </w:rPr>
        <w:drawing>
          <wp:inline distT="0" distB="0" distL="0" distR="0">
            <wp:extent cx="1388745" cy="362585"/>
            <wp:effectExtent l="0" t="0" r="0" b="0"/>
            <wp:docPr id="555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ItemAnswer"/>
      </w:pPr>
      <w:r>
        <w:t>      </w:t>
      </w:r>
      <w:r>
        <w:t>（</w:t>
      </w:r>
      <w:r>
        <w:t>2</w:t>
      </w:r>
      <w:r>
        <w:t>）</w:t>
      </w:r>
      <w:r>
        <w:t xml:space="preserve"> </w:t>
      </w:r>
      <w:r w:rsidRPr="004E0803">
        <w:rPr>
          <w:noProof/>
          <w:position w:val="-22"/>
        </w:rPr>
        <w:drawing>
          <wp:inline distT="0" distB="0" distL="0" distR="0">
            <wp:extent cx="1397635" cy="362585"/>
            <wp:effectExtent l="0" t="0" r="0" b="0"/>
            <wp:docPr id="556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ItemAnswer"/>
      </w:pPr>
      <w:r>
        <w:t>      </w:t>
      </w:r>
      <w:r>
        <w:t>（</w:t>
      </w:r>
      <w:r>
        <w:t>3</w:t>
      </w:r>
      <w:r>
        <w:t>）</w:t>
      </w:r>
      <w:r>
        <w:t xml:space="preserve"> </w:t>
      </w:r>
      <w:r w:rsidRPr="004E0803">
        <w:rPr>
          <w:noProof/>
          <w:position w:val="-24"/>
        </w:rPr>
        <w:drawing>
          <wp:inline distT="0" distB="0" distL="0" distR="0">
            <wp:extent cx="1397635" cy="370840"/>
            <wp:effectExtent l="0" t="0" r="0" b="0"/>
            <wp:docPr id="557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D7" w:rsidRDefault="007460D7" w:rsidP="007460D7">
      <w:pPr>
        <w:pStyle w:val="ItemAnswer"/>
      </w:pPr>
      <w:r>
        <w:t xml:space="preserve">21. </w:t>
      </w:r>
      <w:r>
        <w:t>（</w:t>
      </w:r>
      <w:r>
        <w:t>1</w:t>
      </w:r>
      <w:r>
        <w:t>）</w:t>
      </w:r>
      <w:r>
        <w:t xml:space="preserve"> </w:t>
      </w:r>
      <w:r w:rsidRPr="00A85BCE">
        <w:rPr>
          <w:noProof/>
        </w:rPr>
        <w:drawing>
          <wp:inline distT="0" distB="0" distL="0" distR="0">
            <wp:extent cx="86360" cy="103505"/>
            <wp:effectExtent l="0" t="0" r="0" b="0"/>
            <wp:docPr id="558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A85BCE">
        <w:rPr>
          <w:noProof/>
        </w:rPr>
        <w:drawing>
          <wp:inline distT="0" distB="0" distL="0" distR="0">
            <wp:extent cx="586740" cy="103505"/>
            <wp:effectExtent l="0" t="0" r="0" b="0"/>
            <wp:docPr id="559" name="Picture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A85BCE">
        <w:rPr>
          <w:noProof/>
        </w:rPr>
        <w:drawing>
          <wp:inline distT="0" distB="0" distL="0" distR="0">
            <wp:extent cx="466090" cy="94615"/>
            <wp:effectExtent l="0" t="0" r="0" b="0"/>
            <wp:docPr id="560" name="Picture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A85BCE">
        <w:rPr>
          <w:noProof/>
        </w:rPr>
        <w:drawing>
          <wp:inline distT="0" distB="0" distL="0" distR="0">
            <wp:extent cx="457200" cy="94615"/>
            <wp:effectExtent l="0" t="0" r="0" b="0"/>
            <wp:docPr id="561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 xml:space="preserve"> </w:t>
      </w:r>
      <w:r w:rsidRPr="00A85BCE">
        <w:rPr>
          <w:noProof/>
        </w:rPr>
        <w:drawing>
          <wp:inline distT="0" distB="0" distL="0" distR="0">
            <wp:extent cx="86360" cy="103505"/>
            <wp:effectExtent l="0" t="0" r="0" b="0"/>
            <wp:docPr id="562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E0803">
        <w:rPr>
          <w:noProof/>
          <w:position w:val="-2"/>
        </w:rPr>
        <w:drawing>
          <wp:inline distT="0" distB="0" distL="0" distR="0">
            <wp:extent cx="2303145" cy="137795"/>
            <wp:effectExtent l="0" t="0" r="0" b="0"/>
            <wp:docPr id="563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14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>由翻折变换的性质得，</w:t>
      </w:r>
      <w:r w:rsidRPr="00A85BCE">
        <w:rPr>
          <w:noProof/>
        </w:rPr>
        <w:drawing>
          <wp:inline distT="0" distB="0" distL="0" distR="0">
            <wp:extent cx="914400" cy="103505"/>
            <wp:effectExtent l="0" t="0" r="0" b="0"/>
            <wp:docPr id="564" name="Picture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A85BCE">
        <w:rPr>
          <w:noProof/>
        </w:rPr>
        <w:drawing>
          <wp:inline distT="0" distB="0" distL="0" distR="0">
            <wp:extent cx="655320" cy="103505"/>
            <wp:effectExtent l="0" t="0" r="0" b="0"/>
            <wp:docPr id="565" name="Picture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18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A85BCE">
        <w:rPr>
          <w:noProof/>
        </w:rPr>
        <w:drawing>
          <wp:inline distT="0" distB="0" distL="0" distR="0">
            <wp:extent cx="1242060" cy="103505"/>
            <wp:effectExtent l="0" t="0" r="0" b="0"/>
            <wp:docPr id="566" name="Picture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 xml:space="preserve"> </w:t>
      </w:r>
      <w:r w:rsidRPr="00A85BCE">
        <w:rPr>
          <w:noProof/>
        </w:rPr>
        <w:drawing>
          <wp:inline distT="0" distB="0" distL="0" distR="0">
            <wp:extent cx="86360" cy="103505"/>
            <wp:effectExtent l="0" t="0" r="0" b="0"/>
            <wp:docPr id="567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A85BCE">
        <w:rPr>
          <w:noProof/>
        </w:rPr>
        <w:drawing>
          <wp:inline distT="0" distB="0" distL="0" distR="0">
            <wp:extent cx="1854835" cy="103505"/>
            <wp:effectExtent l="0" t="0" r="0" b="0"/>
            <wp:docPr id="568" name="Picture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A85BCE">
        <w:rPr>
          <w:noProof/>
        </w:rPr>
        <w:drawing>
          <wp:inline distT="0" distB="0" distL="0" distR="0">
            <wp:extent cx="1915160" cy="103505"/>
            <wp:effectExtent l="0" t="0" r="0" b="0"/>
            <wp:docPr id="569" name="Picture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>设</w:t>
      </w:r>
      <w:r>
        <w:t xml:space="preserve"> </w:t>
      </w:r>
      <w:r w:rsidRPr="00A85BCE">
        <w:rPr>
          <w:noProof/>
        </w:rPr>
        <w:drawing>
          <wp:inline distT="0" distB="0" distL="0" distR="0">
            <wp:extent cx="698500" cy="94615"/>
            <wp:effectExtent l="0" t="0" r="0" b="0"/>
            <wp:docPr id="570" name="Picture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，则</w:t>
      </w:r>
      <w:r>
        <w:t xml:space="preserve"> </w:t>
      </w:r>
      <w:r w:rsidRPr="00A85BCE">
        <w:rPr>
          <w:noProof/>
        </w:rPr>
        <w:drawing>
          <wp:inline distT="0" distB="0" distL="0" distR="0">
            <wp:extent cx="750570" cy="103505"/>
            <wp:effectExtent l="0" t="0" r="0" b="0"/>
            <wp:docPr id="571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4E0803">
        <w:rPr>
          <w:noProof/>
          <w:position w:val="-5"/>
        </w:rPr>
        <w:drawing>
          <wp:inline distT="0" distB="0" distL="0" distR="0">
            <wp:extent cx="1009015" cy="129540"/>
            <wp:effectExtent l="0" t="0" r="0" b="0"/>
            <wp:docPr id="572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>在</w:t>
      </w:r>
      <w:r>
        <w:t xml:space="preserve"> </w:t>
      </w:r>
      <w:r w:rsidRPr="00A85BCE">
        <w:rPr>
          <w:noProof/>
        </w:rPr>
        <w:drawing>
          <wp:inline distT="0" distB="0" distL="0" distR="0">
            <wp:extent cx="621030" cy="103505"/>
            <wp:effectExtent l="0" t="0" r="0" b="0"/>
            <wp:docPr id="573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中，由勾股定理得，</w:t>
      </w:r>
      <w:r w:rsidRPr="004E0803">
        <w:rPr>
          <w:noProof/>
          <w:position w:val="-1"/>
        </w:rPr>
        <w:drawing>
          <wp:inline distT="0" distB="0" distL="0" distR="0">
            <wp:extent cx="1259205" cy="129540"/>
            <wp:effectExtent l="0" t="0" r="0" b="0"/>
            <wp:docPr id="574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>即</w:t>
      </w:r>
      <w:r>
        <w:t xml:space="preserve"> </w:t>
      </w:r>
      <w:r w:rsidRPr="004E0803">
        <w:rPr>
          <w:noProof/>
          <w:position w:val="-5"/>
        </w:rPr>
        <w:drawing>
          <wp:inline distT="0" distB="0" distL="0" distR="0">
            <wp:extent cx="1095375" cy="163830"/>
            <wp:effectExtent l="0" t="0" r="0" b="0"/>
            <wp:docPr id="575" name="Picture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>解得</w:t>
      </w:r>
      <w:r>
        <w:t xml:space="preserve"> </w:t>
      </w:r>
      <w:r w:rsidRPr="00A85BCE">
        <w:rPr>
          <w:noProof/>
        </w:rPr>
        <w:drawing>
          <wp:inline distT="0" distB="0" distL="0" distR="0">
            <wp:extent cx="327660" cy="94615"/>
            <wp:effectExtent l="0" t="0" r="0" b="0"/>
            <wp:docPr id="576" name="Picture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>即</w:t>
      </w:r>
      <w:r>
        <w:t xml:space="preserve"> </w:t>
      </w:r>
      <w:r w:rsidRPr="00A85BCE">
        <w:rPr>
          <w:noProof/>
        </w:rPr>
        <w:drawing>
          <wp:inline distT="0" distB="0" distL="0" distR="0">
            <wp:extent cx="690245" cy="94615"/>
            <wp:effectExtent l="0" t="0" r="0" b="0"/>
            <wp:docPr id="577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7460D7" w:rsidRDefault="007460D7" w:rsidP="007460D7">
      <w:pPr>
        <w:pStyle w:val="ItemAnswer"/>
      </w:pPr>
      <w:r>
        <w:t>      </w:t>
      </w:r>
      <w:r>
        <w:t>（</w:t>
      </w:r>
      <w:r>
        <w:t>2</w:t>
      </w:r>
      <w:r>
        <w:t>）</w:t>
      </w:r>
      <w:r>
        <w:t xml:space="preserve"> </w:t>
      </w:r>
      <w:r w:rsidRPr="00A85BCE">
        <w:rPr>
          <w:noProof/>
        </w:rPr>
        <w:drawing>
          <wp:inline distT="0" distB="0" distL="0" distR="0">
            <wp:extent cx="86360" cy="103505"/>
            <wp:effectExtent l="0" t="0" r="0" b="0"/>
            <wp:docPr id="578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A85BCE">
        <w:rPr>
          <w:noProof/>
        </w:rPr>
        <w:drawing>
          <wp:inline distT="0" distB="0" distL="0" distR="0">
            <wp:extent cx="836930" cy="103505"/>
            <wp:effectExtent l="0" t="0" r="0" b="0"/>
            <wp:docPr id="579" name="Picture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19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 xml:space="preserve"> </w:t>
      </w:r>
      <w:r w:rsidRPr="00A85BCE">
        <w:rPr>
          <w:noProof/>
        </w:rPr>
        <w:drawing>
          <wp:inline distT="0" distB="0" distL="0" distR="0">
            <wp:extent cx="86360" cy="103505"/>
            <wp:effectExtent l="0" t="0" r="0" b="0"/>
            <wp:docPr id="580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E0803">
        <w:rPr>
          <w:noProof/>
          <w:position w:val="-17"/>
        </w:rPr>
        <w:drawing>
          <wp:inline distT="0" distB="0" distL="0" distR="0">
            <wp:extent cx="2924175" cy="284480"/>
            <wp:effectExtent l="0" t="0" r="0" b="0"/>
            <wp:docPr id="581" name="Picture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19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7460D7" w:rsidRDefault="007460D7" w:rsidP="007460D7">
      <w:pPr>
        <w:pStyle w:val="ItemAnswer"/>
      </w:pPr>
      <w:r>
        <w:t xml:space="preserve">22. </w:t>
      </w:r>
      <w:r>
        <w:t>（</w:t>
      </w:r>
      <w:r>
        <w:t>1</w:t>
      </w:r>
      <w:r>
        <w:t>）</w:t>
      </w:r>
      <w:r>
        <w:t xml:space="preserve"> </w:t>
      </w:r>
      <w:r>
        <w:t>由题意，得</w:t>
      </w:r>
      <w:r>
        <w:t xml:space="preserve"> </w:t>
      </w:r>
      <w:r w:rsidRPr="004E0803">
        <w:rPr>
          <w:noProof/>
          <w:position w:val="-1"/>
        </w:rPr>
        <w:drawing>
          <wp:inline distT="0" distB="0" distL="0" distR="0">
            <wp:extent cx="1173480" cy="129540"/>
            <wp:effectExtent l="0" t="0" r="0" b="0"/>
            <wp:docPr id="582" name="Picture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，得</w:t>
      </w:r>
      <w:r>
        <w:t xml:space="preserve"> </w:t>
      </w:r>
      <w:r w:rsidRPr="004E0803">
        <w:rPr>
          <w:noProof/>
          <w:position w:val="-1"/>
        </w:rPr>
        <w:drawing>
          <wp:inline distT="0" distB="0" distL="0" distR="0">
            <wp:extent cx="2346325" cy="137795"/>
            <wp:effectExtent l="0" t="0" r="0" b="0"/>
            <wp:docPr id="583" name="Picture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19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2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（米）．</w:t>
      </w:r>
    </w:p>
    <w:p w:rsidR="007460D7" w:rsidRDefault="007460D7" w:rsidP="007460D7">
      <w:pPr>
        <w:pStyle w:val="ItemAnswer"/>
      </w:pPr>
      <w:r>
        <w:t>      </w:t>
      </w:r>
      <w:r>
        <w:t>（</w:t>
      </w:r>
      <w:r>
        <w:t>2</w:t>
      </w:r>
      <w:r>
        <w:t>）</w:t>
      </w:r>
      <w:r>
        <w:t xml:space="preserve"> </w:t>
      </w:r>
      <w:r>
        <w:t>由</w:t>
      </w:r>
      <w:r>
        <w:t xml:space="preserve"> </w:t>
      </w:r>
      <w:r w:rsidRPr="004E0803">
        <w:rPr>
          <w:noProof/>
          <w:position w:val="-1"/>
        </w:rPr>
        <w:drawing>
          <wp:inline distT="0" distB="0" distL="0" distR="0">
            <wp:extent cx="1285240" cy="129540"/>
            <wp:effectExtent l="0" t="0" r="0" b="0"/>
            <wp:docPr id="584" name="Picture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，得</w:t>
      </w:r>
      <w:r>
        <w:t xml:space="preserve"> </w:t>
      </w:r>
      <w:r w:rsidRPr="004E0803">
        <w:rPr>
          <w:noProof/>
          <w:position w:val="-8"/>
        </w:rPr>
        <w:drawing>
          <wp:inline distT="0" distB="0" distL="0" distR="0">
            <wp:extent cx="3571240" cy="207010"/>
            <wp:effectExtent l="0" t="0" r="0" b="0"/>
            <wp:docPr id="585" name="Picture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24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（米）．</w:t>
      </w:r>
    </w:p>
    <w:p w:rsidR="007460D7" w:rsidRDefault="007460D7" w:rsidP="007460D7">
      <w:pPr>
        <w:pStyle w:val="ItemAnswer"/>
      </w:pPr>
      <w:r>
        <w:t xml:space="preserve"> </w:t>
      </w:r>
      <w:r w:rsidRPr="00A85BCE">
        <w:rPr>
          <w:noProof/>
        </w:rPr>
        <w:drawing>
          <wp:inline distT="0" distB="0" distL="0" distR="0">
            <wp:extent cx="1975485" cy="112395"/>
            <wp:effectExtent l="0" t="0" r="0" b="0"/>
            <wp:docPr id="586" name="Picture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19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485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（米）．</w:t>
      </w:r>
    </w:p>
    <w:p w:rsidR="007460D7" w:rsidRDefault="007460D7" w:rsidP="007460D7">
      <w:pPr>
        <w:pStyle w:val="ItemAnswer"/>
      </w:pPr>
      <w:r>
        <w:t>答：梯子底部在水平方向不是滑动了</w:t>
      </w:r>
      <w:r>
        <w:t xml:space="preserve"> </w:t>
      </w:r>
      <w:r w:rsidRPr="00A85BCE">
        <w:rPr>
          <w:noProof/>
        </w:rPr>
        <w:drawing>
          <wp:inline distT="0" distB="0" distL="0" distR="0">
            <wp:extent cx="69215" cy="94615"/>
            <wp:effectExtent l="0" t="0" r="0" b="0"/>
            <wp:docPr id="587" name="Picture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米，而是</w:t>
      </w:r>
      <w:r>
        <w:t xml:space="preserve"> </w:t>
      </w:r>
      <w:r w:rsidRPr="00A85BCE">
        <w:rPr>
          <w:noProof/>
        </w:rPr>
        <w:drawing>
          <wp:inline distT="0" distB="0" distL="0" distR="0">
            <wp:extent cx="60325" cy="94615"/>
            <wp:effectExtent l="0" t="0" r="0" b="0"/>
            <wp:docPr id="588" name="Picture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米．</w:t>
      </w:r>
    </w:p>
    <w:p w:rsidR="007460D7" w:rsidRDefault="007460D7" w:rsidP="007460D7">
      <w:pPr>
        <w:pStyle w:val="ItemAnswer"/>
      </w:pPr>
      <w:r>
        <w:t xml:space="preserve">23. </w:t>
      </w:r>
      <w:r>
        <w:t>（</w:t>
      </w:r>
      <w:r>
        <w:t>1</w:t>
      </w:r>
      <w:r>
        <w:t>）</w:t>
      </w:r>
      <w:r>
        <w:t xml:space="preserve"> </w:t>
      </w:r>
      <w:r>
        <w:t>根据题意得：</w:t>
      </w:r>
      <w:r w:rsidRPr="004E0803">
        <w:rPr>
          <w:noProof/>
          <w:position w:val="-2"/>
        </w:rPr>
        <w:drawing>
          <wp:inline distT="0" distB="0" distL="0" distR="0">
            <wp:extent cx="673100" cy="137795"/>
            <wp:effectExtent l="0" t="0" r="0" b="0"/>
            <wp:docPr id="589" name="Pictur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19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A85BCE">
        <w:rPr>
          <w:noProof/>
        </w:rPr>
        <w:drawing>
          <wp:inline distT="0" distB="0" distL="0" distR="0">
            <wp:extent cx="327660" cy="103505"/>
            <wp:effectExtent l="0" t="0" r="0" b="0"/>
            <wp:docPr id="590" name="Picture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0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>则原式</w:t>
      </w:r>
      <w:r>
        <w:t xml:space="preserve">= </w:t>
      </w:r>
      <w:r w:rsidRPr="004E0803">
        <w:rPr>
          <w:noProof/>
          <w:position w:val="-2"/>
        </w:rPr>
        <w:drawing>
          <wp:inline distT="0" distB="0" distL="0" distR="0">
            <wp:extent cx="1250950" cy="137795"/>
            <wp:effectExtent l="0" t="0" r="0" b="0"/>
            <wp:docPr id="591" name="Picture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.</w:t>
      </w:r>
    </w:p>
    <w:p w:rsidR="007460D7" w:rsidRDefault="007460D7" w:rsidP="007460D7">
      <w:pPr>
        <w:pStyle w:val="ItemAnswer"/>
      </w:pPr>
      <w:r>
        <w:t>      </w:t>
      </w:r>
      <w:r>
        <w:t>（</w:t>
      </w:r>
      <w:r>
        <w:t>2</w:t>
      </w:r>
      <w:r>
        <w:t>）</w:t>
      </w:r>
      <w:r>
        <w:t xml:space="preserve"> </w:t>
      </w:r>
      <w:r w:rsidRPr="004E0803">
        <w:rPr>
          <w:noProof/>
          <w:position w:val="-2"/>
        </w:rPr>
        <w:drawing>
          <wp:inline distT="0" distB="0" distL="0" distR="0">
            <wp:extent cx="828040" cy="137795"/>
            <wp:effectExtent l="0" t="0" r="0" b="0"/>
            <wp:docPr id="592" name="Picture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，且</w:t>
      </w:r>
      <w:r>
        <w:t xml:space="preserve"> </w:t>
      </w:r>
      <w:r w:rsidRPr="004E0803">
        <w:rPr>
          <w:noProof/>
          <w:position w:val="-2"/>
        </w:rPr>
        <w:drawing>
          <wp:inline distT="0" distB="0" distL="0" distR="0">
            <wp:extent cx="741680" cy="137795"/>
            <wp:effectExtent l="0" t="0" r="0" b="0"/>
            <wp:docPr id="593" name="Pictur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lastRenderedPageBreak/>
        <w:t xml:space="preserve"> </w:t>
      </w:r>
      <w:r w:rsidRPr="004E0803">
        <w:rPr>
          <w:noProof/>
          <w:position w:val="-2"/>
        </w:rPr>
        <w:drawing>
          <wp:inline distT="0" distB="0" distL="0" distR="0">
            <wp:extent cx="1311275" cy="137795"/>
            <wp:effectExtent l="0" t="0" r="0" b="0"/>
            <wp:docPr id="594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27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 xml:space="preserve"> </w:t>
      </w:r>
      <w:r w:rsidRPr="00A85BCE">
        <w:rPr>
          <w:noProof/>
        </w:rPr>
        <w:drawing>
          <wp:inline distT="0" distB="0" distL="0" distR="0">
            <wp:extent cx="594995" cy="103505"/>
            <wp:effectExtent l="0" t="0" r="0" b="0"/>
            <wp:docPr id="595" name="Picture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 w:rsidRPr="004E0803">
        <w:rPr>
          <w:noProof/>
          <w:position w:val="-5"/>
        </w:rPr>
        <w:drawing>
          <wp:inline distT="0" distB="0" distL="0" distR="0">
            <wp:extent cx="1785620" cy="155575"/>
            <wp:effectExtent l="0" t="0" r="0" b="0"/>
            <wp:docPr id="596" name="Picture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20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62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>即</w:t>
      </w:r>
      <w:r>
        <w:t xml:space="preserve"> </w:t>
      </w:r>
      <w:r w:rsidRPr="004E0803">
        <w:rPr>
          <w:noProof/>
          <w:position w:val="-17"/>
        </w:rPr>
        <w:drawing>
          <wp:inline distT="0" distB="0" distL="0" distR="0">
            <wp:extent cx="422910" cy="284480"/>
            <wp:effectExtent l="0" t="0" r="0" b="0"/>
            <wp:docPr id="597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0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7460D7" w:rsidRDefault="007460D7" w:rsidP="007460D7">
      <w:pPr>
        <w:pStyle w:val="ItemAnswer"/>
      </w:pPr>
      <w:r>
        <w:t>则</w:t>
      </w:r>
      <w:r>
        <w:t xml:space="preserve"> </w:t>
      </w:r>
      <w:r w:rsidRPr="004E0803">
        <w:rPr>
          <w:noProof/>
          <w:position w:val="-17"/>
        </w:rPr>
        <w:drawing>
          <wp:inline distT="0" distB="0" distL="0" distR="0">
            <wp:extent cx="2519045" cy="284480"/>
            <wp:effectExtent l="0" t="0" r="0" b="0"/>
            <wp:docPr id="598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0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sectPr w:rsidR="007460D7" w:rsidSect="00E70518">
      <w:footerReference w:type="default" r:id="rId209"/>
      <w:pgSz w:w="12240" w:h="15840"/>
      <w:pgMar w:top="1134" w:right="1077" w:bottom="1134" w:left="1077" w:header="720" w:footer="567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5D7" w:rsidRDefault="003C25D7" w:rsidP="00BA1576">
      <w:pPr>
        <w:spacing w:line="240" w:lineRule="auto"/>
      </w:pPr>
      <w:r>
        <w:separator/>
      </w:r>
    </w:p>
  </w:endnote>
  <w:endnote w:type="continuationSeparator" w:id="0">
    <w:p w:rsidR="003C25D7" w:rsidRDefault="003C25D7" w:rsidP="00BA157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753" w:rsidRPr="007F1C2B" w:rsidRDefault="00B84753" w:rsidP="00863921">
    <w:pPr>
      <w:pStyle w:val="aff6"/>
      <w:jc w:val="center"/>
      <w:rPr>
        <w:color w:val="404040"/>
        <w:sz w:val="15"/>
        <w:szCs w:val="15"/>
      </w:rPr>
    </w:pPr>
    <w:r w:rsidRPr="007F1C2B">
      <w:rPr>
        <w:rFonts w:hint="eastAsia"/>
        <w:color w:val="404040"/>
        <w:sz w:val="15"/>
        <w:szCs w:val="15"/>
      </w:rPr>
      <w:t>第</w:t>
    </w:r>
    <w:r w:rsidR="003105F8" w:rsidRPr="007F1C2B">
      <w:rPr>
        <w:color w:val="404040"/>
        <w:sz w:val="15"/>
        <w:szCs w:val="15"/>
      </w:rPr>
      <w:fldChar w:fldCharType="begin"/>
    </w:r>
    <w:r w:rsidR="00863921" w:rsidRPr="007F1C2B">
      <w:rPr>
        <w:color w:val="404040"/>
        <w:sz w:val="15"/>
        <w:szCs w:val="15"/>
      </w:rPr>
      <w:instrText xml:space="preserve"> PAGE   \* MERGEFORMAT </w:instrText>
    </w:r>
    <w:r w:rsidR="003105F8" w:rsidRPr="007F1C2B">
      <w:rPr>
        <w:color w:val="404040"/>
        <w:sz w:val="15"/>
        <w:szCs w:val="15"/>
      </w:rPr>
      <w:fldChar w:fldCharType="separate"/>
    </w:r>
    <w:r w:rsidR="000D4882">
      <w:rPr>
        <w:noProof/>
        <w:color w:val="404040"/>
        <w:sz w:val="15"/>
        <w:szCs w:val="15"/>
      </w:rPr>
      <w:t>9</w:t>
    </w:r>
    <w:r w:rsidR="003105F8" w:rsidRPr="007F1C2B">
      <w:rPr>
        <w:color w:val="404040"/>
        <w:sz w:val="15"/>
        <w:szCs w:val="15"/>
      </w:rPr>
      <w:fldChar w:fldCharType="end"/>
    </w:r>
    <w:r w:rsidRPr="007F1C2B">
      <w:rPr>
        <w:rFonts w:hint="eastAsia"/>
        <w:color w:val="404040"/>
        <w:sz w:val="15"/>
        <w:szCs w:val="15"/>
      </w:rPr>
      <w:t>页（共</w:t>
    </w:r>
    <w:fldSimple w:instr=" NUMPAGES   \* MERGEFORMAT ">
      <w:r w:rsidR="000D4882" w:rsidRPr="000D4882">
        <w:rPr>
          <w:noProof/>
          <w:color w:val="404040"/>
          <w:sz w:val="15"/>
          <w:szCs w:val="15"/>
        </w:rPr>
        <w:t>9</w:t>
      </w:r>
    </w:fldSimple>
    <w:r w:rsidR="00863921" w:rsidRPr="007F1C2B">
      <w:rPr>
        <w:rFonts w:hint="eastAsia"/>
        <w:color w:val="404040"/>
        <w:sz w:val="15"/>
        <w:szCs w:val="15"/>
      </w:rPr>
      <w:t xml:space="preserve"> </w:t>
    </w:r>
    <w:r w:rsidRPr="007F1C2B">
      <w:rPr>
        <w:rFonts w:hint="eastAsia"/>
        <w:color w:val="404040"/>
        <w:sz w:val="15"/>
        <w:szCs w:val="15"/>
      </w:rPr>
      <w:t>页）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5D7" w:rsidRDefault="003C25D7" w:rsidP="00BA1576">
      <w:pPr>
        <w:spacing w:line="240" w:lineRule="auto"/>
      </w:pPr>
      <w:r>
        <w:separator/>
      </w:r>
    </w:p>
  </w:footnote>
  <w:footnote w:type="continuationSeparator" w:id="0">
    <w:p w:rsidR="003C25D7" w:rsidRDefault="003C25D7" w:rsidP="00BA15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1362ECC"/>
    <w:multiLevelType w:val="hybridMultilevel"/>
    <w:tmpl w:val="7DC44CD8"/>
    <w:lvl w:ilvl="0" w:tplc="3D68088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1621F9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drawingGridHorizontalSpacing w:val="105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47730"/>
    <w:rsid w:val="000019C2"/>
    <w:rsid w:val="00012353"/>
    <w:rsid w:val="0002281A"/>
    <w:rsid w:val="00034616"/>
    <w:rsid w:val="000376E0"/>
    <w:rsid w:val="00037F27"/>
    <w:rsid w:val="00053416"/>
    <w:rsid w:val="0006063C"/>
    <w:rsid w:val="00093808"/>
    <w:rsid w:val="000971A0"/>
    <w:rsid w:val="000975F7"/>
    <w:rsid w:val="000A7AF2"/>
    <w:rsid w:val="000D156B"/>
    <w:rsid w:val="000D4882"/>
    <w:rsid w:val="00122E26"/>
    <w:rsid w:val="0015074B"/>
    <w:rsid w:val="00153258"/>
    <w:rsid w:val="001639EC"/>
    <w:rsid w:val="001927C4"/>
    <w:rsid w:val="001B548B"/>
    <w:rsid w:val="001C1A56"/>
    <w:rsid w:val="001F22AC"/>
    <w:rsid w:val="00204A10"/>
    <w:rsid w:val="00205730"/>
    <w:rsid w:val="00224530"/>
    <w:rsid w:val="0023708C"/>
    <w:rsid w:val="00243DE0"/>
    <w:rsid w:val="0026345D"/>
    <w:rsid w:val="00266727"/>
    <w:rsid w:val="0029639D"/>
    <w:rsid w:val="002B11D7"/>
    <w:rsid w:val="002B125E"/>
    <w:rsid w:val="002B6E67"/>
    <w:rsid w:val="002D3194"/>
    <w:rsid w:val="002D5F44"/>
    <w:rsid w:val="002E2E63"/>
    <w:rsid w:val="002E6F59"/>
    <w:rsid w:val="002E74CA"/>
    <w:rsid w:val="003105F8"/>
    <w:rsid w:val="003232E3"/>
    <w:rsid w:val="00326F90"/>
    <w:rsid w:val="00331E2C"/>
    <w:rsid w:val="00342B83"/>
    <w:rsid w:val="003468F7"/>
    <w:rsid w:val="00350EFD"/>
    <w:rsid w:val="00366B59"/>
    <w:rsid w:val="00385391"/>
    <w:rsid w:val="0039453C"/>
    <w:rsid w:val="00397A58"/>
    <w:rsid w:val="003A4344"/>
    <w:rsid w:val="003B5CB1"/>
    <w:rsid w:val="003C25D7"/>
    <w:rsid w:val="003F0BC5"/>
    <w:rsid w:val="003F4386"/>
    <w:rsid w:val="00404DE3"/>
    <w:rsid w:val="00424EF0"/>
    <w:rsid w:val="00431312"/>
    <w:rsid w:val="0044545B"/>
    <w:rsid w:val="0045313E"/>
    <w:rsid w:val="00464FC0"/>
    <w:rsid w:val="00496A41"/>
    <w:rsid w:val="004A4589"/>
    <w:rsid w:val="004B44D7"/>
    <w:rsid w:val="004D0685"/>
    <w:rsid w:val="004E0803"/>
    <w:rsid w:val="004F41DD"/>
    <w:rsid w:val="00503B00"/>
    <w:rsid w:val="0052329D"/>
    <w:rsid w:val="00547AAC"/>
    <w:rsid w:val="00593E2D"/>
    <w:rsid w:val="005A0AAD"/>
    <w:rsid w:val="005A33F8"/>
    <w:rsid w:val="005D7DDF"/>
    <w:rsid w:val="00603BDE"/>
    <w:rsid w:val="00605C4F"/>
    <w:rsid w:val="00611C47"/>
    <w:rsid w:val="00630462"/>
    <w:rsid w:val="00674862"/>
    <w:rsid w:val="0069134C"/>
    <w:rsid w:val="006B0AC7"/>
    <w:rsid w:val="006B4C18"/>
    <w:rsid w:val="006C190E"/>
    <w:rsid w:val="00711FDD"/>
    <w:rsid w:val="00727A70"/>
    <w:rsid w:val="007304BC"/>
    <w:rsid w:val="00731A82"/>
    <w:rsid w:val="007459F2"/>
    <w:rsid w:val="007460D7"/>
    <w:rsid w:val="00750D9B"/>
    <w:rsid w:val="0078577E"/>
    <w:rsid w:val="00796537"/>
    <w:rsid w:val="007A41A0"/>
    <w:rsid w:val="007A6CC0"/>
    <w:rsid w:val="007B6CA3"/>
    <w:rsid w:val="007D0D28"/>
    <w:rsid w:val="007E284F"/>
    <w:rsid w:val="007F1C2B"/>
    <w:rsid w:val="007F4376"/>
    <w:rsid w:val="00800D21"/>
    <w:rsid w:val="008451DB"/>
    <w:rsid w:val="00845E2F"/>
    <w:rsid w:val="00863921"/>
    <w:rsid w:val="008817CD"/>
    <w:rsid w:val="008A289C"/>
    <w:rsid w:val="008D3C58"/>
    <w:rsid w:val="008F4AB6"/>
    <w:rsid w:val="00901E01"/>
    <w:rsid w:val="009023F2"/>
    <w:rsid w:val="009268A8"/>
    <w:rsid w:val="009325E3"/>
    <w:rsid w:val="0094797A"/>
    <w:rsid w:val="0097018F"/>
    <w:rsid w:val="00975257"/>
    <w:rsid w:val="009877E0"/>
    <w:rsid w:val="00990000"/>
    <w:rsid w:val="009C6A8B"/>
    <w:rsid w:val="00A02915"/>
    <w:rsid w:val="00A06F41"/>
    <w:rsid w:val="00A7389D"/>
    <w:rsid w:val="00AA1D8D"/>
    <w:rsid w:val="00AA3E2B"/>
    <w:rsid w:val="00AA604B"/>
    <w:rsid w:val="00AB2168"/>
    <w:rsid w:val="00AB7EFB"/>
    <w:rsid w:val="00AF10D6"/>
    <w:rsid w:val="00AF7FAD"/>
    <w:rsid w:val="00B211BE"/>
    <w:rsid w:val="00B21E61"/>
    <w:rsid w:val="00B36187"/>
    <w:rsid w:val="00B47730"/>
    <w:rsid w:val="00B509F4"/>
    <w:rsid w:val="00B55727"/>
    <w:rsid w:val="00B652A4"/>
    <w:rsid w:val="00B741A2"/>
    <w:rsid w:val="00B84753"/>
    <w:rsid w:val="00BA1576"/>
    <w:rsid w:val="00BB4A83"/>
    <w:rsid w:val="00BC182D"/>
    <w:rsid w:val="00BC6309"/>
    <w:rsid w:val="00BC7EE0"/>
    <w:rsid w:val="00BD70A2"/>
    <w:rsid w:val="00BF45C9"/>
    <w:rsid w:val="00C0075A"/>
    <w:rsid w:val="00C10270"/>
    <w:rsid w:val="00C23454"/>
    <w:rsid w:val="00C43BF8"/>
    <w:rsid w:val="00C66008"/>
    <w:rsid w:val="00CB0664"/>
    <w:rsid w:val="00CC4F8A"/>
    <w:rsid w:val="00D10EF7"/>
    <w:rsid w:val="00D174C6"/>
    <w:rsid w:val="00D2111E"/>
    <w:rsid w:val="00D2521D"/>
    <w:rsid w:val="00D32C33"/>
    <w:rsid w:val="00D42E5E"/>
    <w:rsid w:val="00D467DA"/>
    <w:rsid w:val="00D5170B"/>
    <w:rsid w:val="00D57A06"/>
    <w:rsid w:val="00D769DB"/>
    <w:rsid w:val="00DA150C"/>
    <w:rsid w:val="00DB07EE"/>
    <w:rsid w:val="00DB4BD9"/>
    <w:rsid w:val="00DD5DD8"/>
    <w:rsid w:val="00DE1323"/>
    <w:rsid w:val="00DE360E"/>
    <w:rsid w:val="00DE369E"/>
    <w:rsid w:val="00DF6DA5"/>
    <w:rsid w:val="00E05241"/>
    <w:rsid w:val="00E07535"/>
    <w:rsid w:val="00E12382"/>
    <w:rsid w:val="00E25908"/>
    <w:rsid w:val="00E35040"/>
    <w:rsid w:val="00E452DB"/>
    <w:rsid w:val="00E5094C"/>
    <w:rsid w:val="00E51EBD"/>
    <w:rsid w:val="00E5545E"/>
    <w:rsid w:val="00E70518"/>
    <w:rsid w:val="00EA68A9"/>
    <w:rsid w:val="00EC7C5D"/>
    <w:rsid w:val="00EE7AC0"/>
    <w:rsid w:val="00F06F76"/>
    <w:rsid w:val="00F357B9"/>
    <w:rsid w:val="00F507FA"/>
    <w:rsid w:val="00F768C7"/>
    <w:rsid w:val="00FB111D"/>
    <w:rsid w:val="00FB3C1F"/>
    <w:rsid w:val="00FC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D5F44"/>
    <w:pPr>
      <w:spacing w:line="360" w:lineRule="auto"/>
    </w:pPr>
    <w:rPr>
      <w:sz w:val="21"/>
      <w:szCs w:val="21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/>
      <w:outlineLvl w:val="0"/>
    </w:pPr>
    <w:rPr>
      <w:rFonts w:eastAsia="黑体"/>
      <w:b/>
      <w:bCs/>
      <w:color w:val="365F91"/>
      <w:sz w:val="30"/>
      <w:szCs w:val="30"/>
    </w:rPr>
  </w:style>
  <w:style w:type="paragraph" w:styleId="21">
    <w:name w:val="heading 2"/>
    <w:basedOn w:val="a1"/>
    <w:next w:val="a1"/>
    <w:link w:val="2Char"/>
    <w:uiPriority w:val="9"/>
    <w:unhideWhenUsed/>
    <w:rsid w:val="00800D21"/>
    <w:pPr>
      <w:keepNext/>
      <w:keepLines/>
      <w:pageBreakBefore/>
      <w:spacing w:before="200"/>
      <w:jc w:val="center"/>
      <w:outlineLvl w:val="1"/>
    </w:pPr>
    <w:rPr>
      <w:b/>
      <w:bCs/>
      <w:sz w:val="28"/>
      <w:szCs w:val="28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2B11D7"/>
    <w:pPr>
      <w:keepNext/>
      <w:keepLines/>
      <w:spacing w:before="200"/>
      <w:jc w:val="center"/>
      <w:outlineLvl w:val="2"/>
    </w:pPr>
    <w:rPr>
      <w:rFonts w:eastAsia="黑体"/>
      <w:b/>
      <w:bCs/>
      <w:sz w:val="26"/>
      <w:szCs w:val="26"/>
    </w:rPr>
  </w:style>
  <w:style w:type="paragraph" w:styleId="4">
    <w:name w:val="heading 4"/>
    <w:basedOn w:val="a1"/>
    <w:next w:val="a1"/>
    <w:link w:val="4Char"/>
    <w:uiPriority w:val="9"/>
    <w:unhideWhenUsed/>
    <w:qFormat/>
    <w:rsid w:val="00FC693F"/>
    <w:pPr>
      <w:keepNext/>
      <w:keepLines/>
      <w:spacing w:before="200"/>
      <w:outlineLvl w:val="3"/>
    </w:pPr>
    <w:rPr>
      <w:rFonts w:eastAsia="黑体"/>
      <w:b/>
      <w:bCs/>
      <w:i/>
      <w:iCs/>
      <w:color w:val="4F81BD"/>
    </w:rPr>
  </w:style>
  <w:style w:type="paragraph" w:styleId="5">
    <w:name w:val="heading 5"/>
    <w:basedOn w:val="a1"/>
    <w:next w:val="a1"/>
    <w:link w:val="5Char"/>
    <w:uiPriority w:val="9"/>
    <w:unhideWhenUsed/>
    <w:qFormat/>
    <w:rsid w:val="00FC693F"/>
    <w:pPr>
      <w:keepNext/>
      <w:keepLines/>
      <w:spacing w:before="200"/>
      <w:outlineLvl w:val="4"/>
    </w:pPr>
    <w:rPr>
      <w:rFonts w:eastAsia="黑体"/>
      <w:color w:val="243F60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eastAsia="黑体"/>
      <w:i/>
      <w:iCs/>
      <w:color w:val="243F60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eastAsia="黑体"/>
      <w:i/>
      <w:iCs/>
      <w:color w:val="404040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eastAsia="黑体"/>
      <w:color w:val="4F81BD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eastAsia="黑体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FC693F"/>
    <w:rPr>
      <w:sz w:val="21"/>
      <w:szCs w:val="21"/>
    </w:rPr>
  </w:style>
  <w:style w:type="character" w:customStyle="1" w:styleId="1Char">
    <w:name w:val="标题 1 Char"/>
    <w:link w:val="1"/>
    <w:uiPriority w:val="9"/>
    <w:rsid w:val="00FC693F"/>
    <w:rPr>
      <w:rFonts w:ascii="Times New Roman" w:eastAsia="黑体" w:hAnsi="Times New Roman" w:cs="Times New Roman"/>
      <w:b/>
      <w:bCs/>
      <w:color w:val="365F91"/>
      <w:sz w:val="30"/>
      <w:szCs w:val="30"/>
    </w:rPr>
  </w:style>
  <w:style w:type="character" w:customStyle="1" w:styleId="2Char">
    <w:name w:val="标题 2 Char"/>
    <w:link w:val="21"/>
    <w:uiPriority w:val="9"/>
    <w:rsid w:val="00800D21"/>
    <w:rPr>
      <w:rFonts w:ascii="Times New Roman" w:hAnsi="Times New Roman" w:cs="Times New Roman"/>
      <w:b/>
      <w:bCs/>
      <w:sz w:val="28"/>
      <w:szCs w:val="28"/>
    </w:rPr>
  </w:style>
  <w:style w:type="character" w:customStyle="1" w:styleId="3Char">
    <w:name w:val="标题 3 Char"/>
    <w:link w:val="31"/>
    <w:uiPriority w:val="9"/>
    <w:rsid w:val="002B11D7"/>
    <w:rPr>
      <w:rFonts w:ascii="Times New Roman" w:eastAsia="黑体" w:hAnsi="Times New Roman" w:cs="Times New Roman"/>
      <w:b/>
      <w:bCs/>
      <w:sz w:val="26"/>
      <w:szCs w:val="26"/>
    </w:rPr>
  </w:style>
  <w:style w:type="paragraph" w:styleId="a6">
    <w:name w:val="Title"/>
    <w:basedOn w:val="a1"/>
    <w:next w:val="a1"/>
    <w:link w:val="Char"/>
    <w:uiPriority w:val="10"/>
    <w:rsid w:val="00DE360E"/>
    <w:pPr>
      <w:pBdr>
        <w:bottom w:val="single" w:sz="8" w:space="1" w:color="auto"/>
      </w:pBdr>
      <w:spacing w:after="300" w:line="240" w:lineRule="auto"/>
      <w:contextualSpacing/>
      <w:jc w:val="center"/>
    </w:pPr>
    <w:rPr>
      <w:rFonts w:eastAsia="黑体"/>
      <w:spacing w:val="5"/>
      <w:kern w:val="28"/>
      <w:sz w:val="32"/>
      <w:szCs w:val="52"/>
    </w:rPr>
  </w:style>
  <w:style w:type="character" w:customStyle="1" w:styleId="Char">
    <w:name w:val="标题 Char"/>
    <w:link w:val="a6"/>
    <w:uiPriority w:val="10"/>
    <w:rsid w:val="00DE360E"/>
    <w:rPr>
      <w:rFonts w:ascii="Times New Roman" w:eastAsia="黑体" w:hAnsi="Times New Roman" w:cs="Times New Roman"/>
      <w:spacing w:val="5"/>
      <w:kern w:val="28"/>
      <w:sz w:val="32"/>
      <w:szCs w:val="52"/>
    </w:rPr>
  </w:style>
  <w:style w:type="paragraph" w:styleId="a7">
    <w:name w:val="Subtitle"/>
    <w:basedOn w:val="a1"/>
    <w:next w:val="a1"/>
    <w:link w:val="Char0"/>
    <w:uiPriority w:val="11"/>
    <w:qFormat/>
    <w:rsid w:val="00FC693F"/>
    <w:pPr>
      <w:numPr>
        <w:ilvl w:val="1"/>
      </w:numPr>
    </w:pPr>
    <w:rPr>
      <w:rFonts w:eastAsia="黑体"/>
      <w:i/>
      <w:iCs/>
      <w:color w:val="4F81BD"/>
      <w:spacing w:val="15"/>
      <w:sz w:val="24"/>
      <w:szCs w:val="24"/>
    </w:rPr>
  </w:style>
  <w:style w:type="character" w:customStyle="1" w:styleId="Char0">
    <w:name w:val="副标题 Char"/>
    <w:link w:val="a7"/>
    <w:uiPriority w:val="11"/>
    <w:rsid w:val="00FC693F"/>
    <w:rPr>
      <w:rFonts w:ascii="Times New Roman" w:eastAsia="黑体" w:hAnsi="Times New Roman" w:cs="Times New Roman"/>
      <w:i/>
      <w:iCs/>
      <w:color w:val="4F81BD"/>
      <w:spacing w:val="15"/>
      <w:sz w:val="24"/>
      <w:szCs w:val="24"/>
    </w:rPr>
  </w:style>
  <w:style w:type="paragraph" w:styleId="a8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9">
    <w:name w:val="Body Text"/>
    <w:basedOn w:val="a1"/>
    <w:link w:val="Char1"/>
    <w:uiPriority w:val="99"/>
    <w:unhideWhenUsed/>
    <w:rsid w:val="00AA1D8D"/>
    <w:pPr>
      <w:spacing w:after="120"/>
    </w:pPr>
  </w:style>
  <w:style w:type="character" w:customStyle="1" w:styleId="Char1">
    <w:name w:val="正文文本 Char"/>
    <w:basedOn w:val="a2"/>
    <w:link w:val="a9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正文文本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2"/>
    <w:uiPriority w:val="99"/>
    <w:rsid w:val="00AA1D8D"/>
    <w:rPr>
      <w:sz w:val="16"/>
      <w:szCs w:val="16"/>
    </w:rPr>
  </w:style>
  <w:style w:type="paragraph" w:customStyle="1" w:styleId="aa">
    <w:name w:val="题干"/>
    <w:basedOn w:val="a1"/>
    <w:next w:val="a1"/>
    <w:link w:val="ItemStemChar"/>
    <w:uiPriority w:val="8"/>
    <w:qFormat/>
    <w:rsid w:val="00BC48D5"/>
  </w:style>
  <w:style w:type="character" w:customStyle="1" w:styleId="ItemStemChar">
    <w:name w:val="Item Stem Char"/>
    <w:basedOn w:val="a2"/>
    <w:link w:val="aa"/>
    <w:rsid w:val="00BC48D5"/>
  </w:style>
  <w:style w:type="paragraph" w:customStyle="1" w:styleId="ab">
    <w:name w:val="小题描述"/>
    <w:basedOn w:val="a1"/>
    <w:next w:val="a1"/>
    <w:link w:val="ItemQuestionDescChar"/>
    <w:uiPriority w:val="8"/>
    <w:qFormat/>
    <w:rsid w:val="00BC48D5"/>
    <w:rPr>
      <w:bCs/>
    </w:rPr>
  </w:style>
  <w:style w:type="character" w:customStyle="1" w:styleId="ItemQuestionDescChar">
    <w:name w:val="Item Question Desc Char"/>
    <w:link w:val="ab"/>
    <w:rsid w:val="00BC48D5"/>
    <w:rPr>
      <w:bCs/>
    </w:rPr>
  </w:style>
  <w:style w:type="paragraph" w:customStyle="1" w:styleId="ac">
    <w:name w:val="小题选项"/>
    <w:basedOn w:val="a1"/>
    <w:link w:val="ItemQuestionOptsChar"/>
    <w:uiPriority w:val="8"/>
    <w:qFormat/>
    <w:rsid w:val="00BC48D5"/>
  </w:style>
  <w:style w:type="character" w:customStyle="1" w:styleId="ItemQuestionOptsChar">
    <w:name w:val="Item Question Opts Char"/>
    <w:basedOn w:val="a2"/>
    <w:link w:val="ac"/>
    <w:rsid w:val="00BC48D5"/>
  </w:style>
  <w:style w:type="paragraph" w:customStyle="1" w:styleId="ad">
    <w:name w:val="答案"/>
    <w:basedOn w:val="a1"/>
    <w:link w:val="ItemAnswerChar"/>
    <w:uiPriority w:val="8"/>
    <w:qFormat/>
    <w:rsid w:val="00BC48D5"/>
    <w:pPr>
      <w:spacing w:line="240" w:lineRule="auto"/>
    </w:pPr>
  </w:style>
  <w:style w:type="character" w:customStyle="1" w:styleId="ItemAnswerChar">
    <w:name w:val="Item Answer Char"/>
    <w:basedOn w:val="a2"/>
    <w:link w:val="ad"/>
    <w:rsid w:val="00BC48D5"/>
  </w:style>
  <w:style w:type="paragraph" w:styleId="ae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0">
    <w:name w:val="macro"/>
    <w:link w:val="Char2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360" w:lineRule="auto"/>
    </w:pPr>
    <w:rPr>
      <w:rFonts w:ascii="Courier" w:hAnsi="Courier"/>
    </w:rPr>
  </w:style>
  <w:style w:type="character" w:customStyle="1" w:styleId="Char2">
    <w:name w:val="宏文本 Char"/>
    <w:link w:val="af0"/>
    <w:uiPriority w:val="99"/>
    <w:rsid w:val="0029639D"/>
    <w:rPr>
      <w:rFonts w:ascii="Courier" w:hAnsi="Courier"/>
      <w:sz w:val="20"/>
      <w:szCs w:val="20"/>
    </w:rPr>
  </w:style>
  <w:style w:type="paragraph" w:styleId="af1">
    <w:name w:val="Quote"/>
    <w:basedOn w:val="a1"/>
    <w:next w:val="a1"/>
    <w:link w:val="Char3"/>
    <w:uiPriority w:val="29"/>
    <w:qFormat/>
    <w:rsid w:val="00FC693F"/>
    <w:rPr>
      <w:i/>
      <w:iCs/>
      <w:color w:val="000000"/>
    </w:rPr>
  </w:style>
  <w:style w:type="character" w:customStyle="1" w:styleId="Char3">
    <w:name w:val="引用 Char"/>
    <w:link w:val="af1"/>
    <w:uiPriority w:val="29"/>
    <w:rsid w:val="00FC693F"/>
    <w:rPr>
      <w:i/>
      <w:iCs/>
      <w:color w:val="000000"/>
    </w:rPr>
  </w:style>
  <w:style w:type="character" w:customStyle="1" w:styleId="4Char">
    <w:name w:val="标题 4 Char"/>
    <w:link w:val="4"/>
    <w:uiPriority w:val="9"/>
    <w:rsid w:val="00FC693F"/>
    <w:rPr>
      <w:rFonts w:ascii="Times New Roman" w:eastAsia="黑体" w:hAnsi="Times New Roman" w:cs="Times New Roman"/>
      <w:b/>
      <w:bCs/>
      <w:i/>
      <w:iCs/>
      <w:color w:val="4F81BD"/>
    </w:rPr>
  </w:style>
  <w:style w:type="character" w:customStyle="1" w:styleId="5Char">
    <w:name w:val="标题 5 Char"/>
    <w:link w:val="5"/>
    <w:uiPriority w:val="9"/>
    <w:rsid w:val="00FC693F"/>
    <w:rPr>
      <w:rFonts w:ascii="Times New Roman" w:eastAsia="黑体" w:hAnsi="Times New Roman" w:cs="Times New Roman"/>
      <w:color w:val="243F60"/>
    </w:rPr>
  </w:style>
  <w:style w:type="character" w:customStyle="1" w:styleId="6Char">
    <w:name w:val="标题 6 Char"/>
    <w:link w:val="6"/>
    <w:uiPriority w:val="9"/>
    <w:semiHidden/>
    <w:rsid w:val="00FC693F"/>
    <w:rPr>
      <w:rFonts w:ascii="Times New Roman" w:eastAsia="黑体" w:hAnsi="Times New Roman" w:cs="Times New Roman"/>
      <w:i/>
      <w:iCs/>
      <w:color w:val="243F60"/>
    </w:rPr>
  </w:style>
  <w:style w:type="character" w:customStyle="1" w:styleId="7Char">
    <w:name w:val="标题 7 Char"/>
    <w:link w:val="7"/>
    <w:uiPriority w:val="9"/>
    <w:semiHidden/>
    <w:rsid w:val="00FC693F"/>
    <w:rPr>
      <w:rFonts w:ascii="Times New Roman" w:eastAsia="黑体" w:hAnsi="Times New Roman" w:cs="Times New Roman"/>
      <w:i/>
      <w:iCs/>
      <w:color w:val="404040"/>
    </w:rPr>
  </w:style>
  <w:style w:type="character" w:customStyle="1" w:styleId="8Char">
    <w:name w:val="标题 8 Char"/>
    <w:link w:val="8"/>
    <w:uiPriority w:val="9"/>
    <w:semiHidden/>
    <w:rsid w:val="00FC693F"/>
    <w:rPr>
      <w:rFonts w:ascii="Times New Roman" w:eastAsia="黑体" w:hAnsi="Times New Roman" w:cs="Times New Roman"/>
      <w:color w:val="4F81BD"/>
      <w:sz w:val="20"/>
      <w:szCs w:val="20"/>
    </w:rPr>
  </w:style>
  <w:style w:type="character" w:customStyle="1" w:styleId="9Char">
    <w:name w:val="标题 9 Char"/>
    <w:link w:val="9"/>
    <w:uiPriority w:val="9"/>
    <w:semiHidden/>
    <w:rsid w:val="00FC693F"/>
    <w:rPr>
      <w:rFonts w:ascii="Times New Roman" w:eastAsia="黑体" w:hAnsi="Times New Roman" w:cs="Times New Roman"/>
      <w:i/>
      <w:iCs/>
      <w:color w:val="404040"/>
      <w:sz w:val="20"/>
      <w:szCs w:val="20"/>
    </w:rPr>
  </w:style>
  <w:style w:type="paragraph" w:styleId="af2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/>
      <w:sz w:val="18"/>
      <w:szCs w:val="18"/>
    </w:rPr>
  </w:style>
  <w:style w:type="character" w:styleId="af3">
    <w:name w:val="Strong"/>
    <w:uiPriority w:val="22"/>
    <w:qFormat/>
    <w:rsid w:val="00FC693F"/>
    <w:rPr>
      <w:b/>
      <w:bCs/>
    </w:rPr>
  </w:style>
  <w:style w:type="character" w:styleId="af4">
    <w:name w:val="Emphasis"/>
    <w:uiPriority w:val="20"/>
    <w:qFormat/>
    <w:rsid w:val="00FC693F"/>
    <w:rPr>
      <w:i/>
      <w:iCs/>
    </w:rPr>
  </w:style>
  <w:style w:type="paragraph" w:styleId="af5">
    <w:name w:val="Intense Quote"/>
    <w:basedOn w:val="a1"/>
    <w:next w:val="a1"/>
    <w:link w:val="Char4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4">
    <w:name w:val="明显引用 Char"/>
    <w:link w:val="af5"/>
    <w:uiPriority w:val="30"/>
    <w:rsid w:val="00FC693F"/>
    <w:rPr>
      <w:b/>
      <w:bCs/>
      <w:i/>
      <w:iCs/>
      <w:color w:val="4F81BD"/>
    </w:rPr>
  </w:style>
  <w:style w:type="character" w:styleId="af6">
    <w:name w:val="Subtle Emphasis"/>
    <w:uiPriority w:val="19"/>
    <w:qFormat/>
    <w:rsid w:val="00FC693F"/>
    <w:rPr>
      <w:i/>
      <w:iCs/>
      <w:color w:val="808080"/>
    </w:rPr>
  </w:style>
  <w:style w:type="character" w:styleId="af7">
    <w:name w:val="Intense Emphasis"/>
    <w:uiPriority w:val="21"/>
    <w:qFormat/>
    <w:rsid w:val="00FC693F"/>
    <w:rPr>
      <w:b/>
      <w:bCs/>
      <w:i/>
      <w:iCs/>
      <w:color w:val="4F81BD"/>
    </w:rPr>
  </w:style>
  <w:style w:type="character" w:styleId="af8">
    <w:name w:val="Subtle Reference"/>
    <w:uiPriority w:val="31"/>
    <w:qFormat/>
    <w:rsid w:val="00FC693F"/>
    <w:rPr>
      <w:smallCaps/>
      <w:color w:val="C0504D"/>
      <w:u w:val="single"/>
    </w:rPr>
  </w:style>
  <w:style w:type="character" w:styleId="af9">
    <w:name w:val="Intense Reference"/>
    <w:uiPriority w:val="32"/>
    <w:qFormat/>
    <w:rsid w:val="00FC693F"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customStyle="1" w:styleId="afb">
    <w:name w:val="横排选项"/>
    <w:basedOn w:val="a3"/>
    <w:uiPriority w:val="58"/>
    <w:rsid w:val="00FC693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name w:val="竖排选项"/>
    <w:basedOn w:val="a3"/>
    <w:uiPriority w:val="58"/>
    <w:rsid w:val="00FC693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3"/>
    <w:uiPriority w:val="59"/>
    <w:rsid w:val="00FC69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Light Shading"/>
    <w:basedOn w:val="a3"/>
    <w:uiPriority w:val="60"/>
    <w:rsid w:val="00FC693F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3"/>
    <w:uiPriority w:val="60"/>
    <w:rsid w:val="00FC693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3"/>
    <w:uiPriority w:val="60"/>
    <w:rsid w:val="00FC693F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">
    <w:name w:val="Light Shading Accent 3"/>
    <w:basedOn w:val="a3"/>
    <w:uiPriority w:val="60"/>
    <w:rsid w:val="00FC693F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3"/>
    <w:uiPriority w:val="60"/>
    <w:rsid w:val="00FC693F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3"/>
    <w:uiPriority w:val="60"/>
    <w:rsid w:val="00FC693F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">
    <w:name w:val="Light Shading Accent 6"/>
    <w:basedOn w:val="a3"/>
    <w:uiPriority w:val="60"/>
    <w:rsid w:val="00FC693F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ff">
    <w:name w:val="Light List"/>
    <w:basedOn w:val="a3"/>
    <w:uiPriority w:val="61"/>
    <w:rsid w:val="00FC693F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0">
    <w:name w:val="Light List Accent 1"/>
    <w:basedOn w:val="a3"/>
    <w:uiPriority w:val="61"/>
    <w:rsid w:val="00FC693F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0">
    <w:name w:val="Light List Accent 2"/>
    <w:basedOn w:val="a3"/>
    <w:uiPriority w:val="61"/>
    <w:rsid w:val="00CB0664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0">
    <w:name w:val="Light List Accent 3"/>
    <w:basedOn w:val="a3"/>
    <w:uiPriority w:val="61"/>
    <w:rsid w:val="00CB066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0">
    <w:name w:val="Light List Accent 4"/>
    <w:basedOn w:val="a3"/>
    <w:uiPriority w:val="61"/>
    <w:rsid w:val="00CB0664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0">
    <w:name w:val="Light List Accent 5"/>
    <w:basedOn w:val="a3"/>
    <w:uiPriority w:val="61"/>
    <w:rsid w:val="00CB0664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0">
    <w:name w:val="Light List Accent 6"/>
    <w:basedOn w:val="a3"/>
    <w:uiPriority w:val="61"/>
    <w:rsid w:val="00CB0664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ff0">
    <w:name w:val="Light Grid"/>
    <w:basedOn w:val="a3"/>
    <w:uiPriority w:val="62"/>
    <w:rsid w:val="00CB0664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imes New Roman" w:eastAsia="黑体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黑体" w:hAnsi="Times New Roman" w:cs="Times New Roman"/>
        <w:b/>
        <w:bCs/>
      </w:rPr>
    </w:tblStylePr>
    <w:tblStylePr w:type="lastCol"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11">
    <w:name w:val="Light Grid Accent 1"/>
    <w:basedOn w:val="a3"/>
    <w:uiPriority w:val="62"/>
    <w:rsid w:val="00CB0664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Times New Roman" w:eastAsia="黑体" w:hAnsi="Times New Rom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imes New Roman" w:eastAsia="黑体" w:hAnsi="Times New Roman" w:cs="Times New Roman"/>
        <w:b/>
        <w:bCs/>
      </w:rPr>
    </w:tblStylePr>
    <w:tblStylePr w:type="lastCol"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21">
    <w:name w:val="Light Grid Accent 2"/>
    <w:basedOn w:val="a3"/>
    <w:uiPriority w:val="62"/>
    <w:rsid w:val="00CB0664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Times New Roman" w:eastAsia="黑体" w:hAnsi="Times New Rom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Times New Roman" w:eastAsia="黑体" w:hAnsi="Times New Roman" w:cs="Times New Roman"/>
        <w:b/>
        <w:bCs/>
      </w:rPr>
    </w:tblStylePr>
    <w:tblStylePr w:type="lastCol"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31">
    <w:name w:val="Light Grid Accent 3"/>
    <w:basedOn w:val="a3"/>
    <w:uiPriority w:val="62"/>
    <w:rsid w:val="00CB066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Times New Roman" w:eastAsia="黑体" w:hAnsi="Times New Rom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imes New Roman" w:eastAsia="黑体" w:hAnsi="Times New Roman" w:cs="Times New Roman"/>
        <w:b/>
        <w:bCs/>
      </w:rPr>
    </w:tblStylePr>
    <w:tblStylePr w:type="lastCol"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-41">
    <w:name w:val="Light Grid Accent 4"/>
    <w:basedOn w:val="a3"/>
    <w:uiPriority w:val="62"/>
    <w:rsid w:val="00CB0664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imes New Roman" w:eastAsia="黑体" w:hAnsi="Times New Rom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imes New Roman" w:eastAsia="黑体" w:hAnsi="Times New Roman" w:cs="Times New Roman"/>
        <w:b/>
        <w:bCs/>
      </w:rPr>
    </w:tblStylePr>
    <w:tblStylePr w:type="lastCol"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-51">
    <w:name w:val="Light Grid Accent 5"/>
    <w:basedOn w:val="a3"/>
    <w:uiPriority w:val="62"/>
    <w:rsid w:val="00CB0664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imes New Roman" w:eastAsia="黑体" w:hAnsi="Times New Rom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imes New Roman" w:eastAsia="黑体" w:hAnsi="Times New Roman" w:cs="Times New Roman"/>
        <w:b/>
        <w:bCs/>
      </w:rPr>
    </w:tblStylePr>
    <w:tblStylePr w:type="lastCol"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-61">
    <w:name w:val="Light Grid Accent 6"/>
    <w:basedOn w:val="a3"/>
    <w:uiPriority w:val="62"/>
    <w:rsid w:val="00CB0664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Times New Roman" w:eastAsia="黑体" w:hAnsi="Times New Rom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Times New Roman" w:eastAsia="黑体" w:hAnsi="Times New Roman" w:cs="Times New Roman"/>
        <w:b/>
        <w:bCs/>
      </w:rPr>
    </w:tblStylePr>
    <w:tblStylePr w:type="lastCol"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10">
    <w:name w:val="Medium Shading 1"/>
    <w:basedOn w:val="a3"/>
    <w:uiPriority w:val="63"/>
    <w:rsid w:val="00CB0664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eastAsia="黑体" w:hAnsi="Times New Roman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3"/>
    <w:uiPriority w:val="65"/>
    <w:rsid w:val="00CB0664"/>
    <w:rPr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eastAsia="黑体" w:hAnsi="Times New Rom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-20">
    <w:name w:val="Medium List 1 Accent 2"/>
    <w:basedOn w:val="a3"/>
    <w:uiPriority w:val="65"/>
    <w:rsid w:val="00CB0664"/>
    <w:rPr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eastAsia="黑体" w:hAnsi="Times New Rom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-30">
    <w:name w:val="Medium List 1 Accent 3"/>
    <w:basedOn w:val="a3"/>
    <w:uiPriority w:val="65"/>
    <w:rsid w:val="00CB0664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eastAsia="黑体" w:hAnsi="Times New Roman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-40">
    <w:name w:val="Medium List 1 Accent 4"/>
    <w:basedOn w:val="a3"/>
    <w:uiPriority w:val="65"/>
    <w:rsid w:val="00CB0664"/>
    <w:rPr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eastAsia="黑体" w:hAnsi="Times New Roman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-50">
    <w:name w:val="Medium List 1 Accent 5"/>
    <w:basedOn w:val="a3"/>
    <w:uiPriority w:val="65"/>
    <w:rsid w:val="00CB0664"/>
    <w:rPr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eastAsia="黑体" w:hAnsi="Times New Rom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-60">
    <w:name w:val="Medium List 1 Accent 6"/>
    <w:basedOn w:val="a3"/>
    <w:uiPriority w:val="65"/>
    <w:rsid w:val="00CB0664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eastAsia="黑体" w:hAnsi="Times New Roman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26">
    <w:name w:val="Medium List 2"/>
    <w:basedOn w:val="a3"/>
    <w:uiPriority w:val="66"/>
    <w:rsid w:val="00CB0664"/>
    <w:rPr>
      <w:rFonts w:eastAsia="黑体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rPr>
      <w:rFonts w:eastAsia="黑体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rPr>
      <w:rFonts w:eastAsia="黑体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rPr>
      <w:rFonts w:eastAsia="黑体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rPr>
      <w:rFonts w:eastAsia="黑体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rPr>
      <w:rFonts w:eastAsia="黑体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rPr>
      <w:rFonts w:eastAsia="黑体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3"/>
    <w:uiPriority w:val="67"/>
    <w:rsid w:val="00CB0664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-21">
    <w:name w:val="Medium Grid 1 Accent 2"/>
    <w:basedOn w:val="a3"/>
    <w:uiPriority w:val="67"/>
    <w:rsid w:val="00CB0664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-31">
    <w:name w:val="Medium Grid 1 Accent 3"/>
    <w:basedOn w:val="a3"/>
    <w:uiPriority w:val="67"/>
    <w:rsid w:val="00CB0664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41">
    <w:name w:val="Medium Grid 1 Accent 4"/>
    <w:basedOn w:val="a3"/>
    <w:uiPriority w:val="67"/>
    <w:rsid w:val="00CB0664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-51">
    <w:name w:val="Medium Grid 1 Accent 5"/>
    <w:basedOn w:val="a3"/>
    <w:uiPriority w:val="67"/>
    <w:rsid w:val="00CB0664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61">
    <w:name w:val="Medium Grid 1 Accent 6"/>
    <w:basedOn w:val="a3"/>
    <w:uiPriority w:val="67"/>
    <w:rsid w:val="00CB0664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7">
    <w:name w:val="Medium Grid 2"/>
    <w:basedOn w:val="a3"/>
    <w:uiPriority w:val="68"/>
    <w:rsid w:val="00CB0664"/>
    <w:rPr>
      <w:rFonts w:eastAsia="黑体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3"/>
    <w:uiPriority w:val="68"/>
    <w:rsid w:val="00CB0664"/>
    <w:rPr>
      <w:rFonts w:eastAsia="黑体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3"/>
    <w:uiPriority w:val="68"/>
    <w:rsid w:val="00CB0664"/>
    <w:rPr>
      <w:rFonts w:eastAsia="黑体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3"/>
    <w:uiPriority w:val="68"/>
    <w:rsid w:val="00CB0664"/>
    <w:rPr>
      <w:rFonts w:eastAsia="黑体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3"/>
    <w:uiPriority w:val="68"/>
    <w:rsid w:val="00CB0664"/>
    <w:rPr>
      <w:rFonts w:eastAsia="黑体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3"/>
    <w:uiPriority w:val="68"/>
    <w:rsid w:val="00CB0664"/>
    <w:rPr>
      <w:rFonts w:eastAsia="黑体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3"/>
    <w:uiPriority w:val="68"/>
    <w:rsid w:val="00CB0664"/>
    <w:rPr>
      <w:rFonts w:eastAsia="黑体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35">
    <w:name w:val="Medium Grid 3"/>
    <w:basedOn w:val="a3"/>
    <w:uiPriority w:val="69"/>
    <w:rsid w:val="00CB0664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3"/>
    <w:uiPriority w:val="69"/>
    <w:rsid w:val="00CB0664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3-2">
    <w:name w:val="Medium Grid 3 Accent 2"/>
    <w:basedOn w:val="a3"/>
    <w:uiPriority w:val="69"/>
    <w:rsid w:val="00CB0664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3-3">
    <w:name w:val="Medium Grid 3 Accent 3"/>
    <w:basedOn w:val="a3"/>
    <w:uiPriority w:val="69"/>
    <w:rsid w:val="00CB0664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4">
    <w:name w:val="Medium Grid 3 Accent 4"/>
    <w:basedOn w:val="a3"/>
    <w:uiPriority w:val="69"/>
    <w:rsid w:val="00CB0664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3-5">
    <w:name w:val="Medium Grid 3 Accent 5"/>
    <w:basedOn w:val="a3"/>
    <w:uiPriority w:val="69"/>
    <w:rsid w:val="00CB0664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-6">
    <w:name w:val="Medium Grid 3 Accent 6"/>
    <w:basedOn w:val="a3"/>
    <w:uiPriority w:val="69"/>
    <w:rsid w:val="00CB0664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aff1">
    <w:name w:val="Dark List"/>
    <w:basedOn w:val="a3"/>
    <w:uiPriority w:val="70"/>
    <w:rsid w:val="00CB0664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3"/>
    <w:uiPriority w:val="70"/>
    <w:rsid w:val="00CB0664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-22">
    <w:name w:val="Dark List Accent 2"/>
    <w:basedOn w:val="a3"/>
    <w:uiPriority w:val="70"/>
    <w:rsid w:val="00CB0664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-32">
    <w:name w:val="Dark List Accent 3"/>
    <w:basedOn w:val="a3"/>
    <w:uiPriority w:val="70"/>
    <w:rsid w:val="00CB0664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-42">
    <w:name w:val="Dark List Accent 4"/>
    <w:basedOn w:val="a3"/>
    <w:uiPriority w:val="70"/>
    <w:rsid w:val="00CB0664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-52">
    <w:name w:val="Dark List Accent 5"/>
    <w:basedOn w:val="a3"/>
    <w:uiPriority w:val="70"/>
    <w:rsid w:val="00CB0664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62">
    <w:name w:val="Dark List Accent 6"/>
    <w:basedOn w:val="a3"/>
    <w:uiPriority w:val="70"/>
    <w:rsid w:val="00CB0664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aff2">
    <w:name w:val="Colorful Shading"/>
    <w:basedOn w:val="a3"/>
    <w:uiPriority w:val="71"/>
    <w:rsid w:val="00CB0664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3"/>
    <w:uiPriority w:val="71"/>
    <w:rsid w:val="00CB0664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3"/>
    <w:uiPriority w:val="71"/>
    <w:rsid w:val="00CB0664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3">
    <w:name w:val="Colorful Shading Accent 3"/>
    <w:basedOn w:val="a3"/>
    <w:uiPriority w:val="71"/>
    <w:rsid w:val="00CB0664"/>
    <w:rPr>
      <w:color w:val="00000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-43">
    <w:name w:val="Colorful Shading Accent 4"/>
    <w:basedOn w:val="a3"/>
    <w:uiPriority w:val="71"/>
    <w:rsid w:val="00CB0664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3">
    <w:name w:val="Colorful Shading Accent 5"/>
    <w:basedOn w:val="a3"/>
    <w:uiPriority w:val="71"/>
    <w:rsid w:val="00CB0664"/>
    <w:rPr>
      <w:color w:val="00000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3">
    <w:name w:val="Colorful Shading Accent 6"/>
    <w:basedOn w:val="a3"/>
    <w:uiPriority w:val="71"/>
    <w:rsid w:val="00CB0664"/>
    <w:rPr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3">
    <w:name w:val="Colorful List"/>
    <w:basedOn w:val="a3"/>
    <w:uiPriority w:val="72"/>
    <w:rsid w:val="00CB066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4">
    <w:name w:val="Colorful List Accent 1"/>
    <w:basedOn w:val="a3"/>
    <w:uiPriority w:val="72"/>
    <w:rsid w:val="00CB066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-24">
    <w:name w:val="Colorful List Accent 2"/>
    <w:basedOn w:val="a3"/>
    <w:uiPriority w:val="72"/>
    <w:rsid w:val="00CB066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-34">
    <w:name w:val="Colorful List Accent 3"/>
    <w:basedOn w:val="a3"/>
    <w:uiPriority w:val="72"/>
    <w:rsid w:val="00CB066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-44">
    <w:name w:val="Colorful List Accent 4"/>
    <w:basedOn w:val="a3"/>
    <w:uiPriority w:val="72"/>
    <w:rsid w:val="00CB066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-54">
    <w:name w:val="Colorful List Accent 5"/>
    <w:basedOn w:val="a3"/>
    <w:uiPriority w:val="72"/>
    <w:rsid w:val="00CB066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-64">
    <w:name w:val="Colorful List Accent 6"/>
    <w:basedOn w:val="a3"/>
    <w:uiPriority w:val="72"/>
    <w:rsid w:val="00CB066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aff4">
    <w:name w:val="Colorful Grid"/>
    <w:basedOn w:val="a3"/>
    <w:uiPriority w:val="73"/>
    <w:rsid w:val="00CB0664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5">
    <w:name w:val="Colorful Grid Accent 1"/>
    <w:basedOn w:val="a3"/>
    <w:uiPriority w:val="73"/>
    <w:rsid w:val="00CB0664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25">
    <w:name w:val="Colorful Grid Accent 2"/>
    <w:basedOn w:val="a3"/>
    <w:uiPriority w:val="73"/>
    <w:rsid w:val="00CB0664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35">
    <w:name w:val="Colorful Grid Accent 3"/>
    <w:basedOn w:val="a3"/>
    <w:uiPriority w:val="73"/>
    <w:rsid w:val="00CB0664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-45">
    <w:name w:val="Colorful Grid Accent 4"/>
    <w:basedOn w:val="a3"/>
    <w:uiPriority w:val="73"/>
    <w:rsid w:val="00CB0664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55">
    <w:name w:val="Colorful Grid Accent 5"/>
    <w:basedOn w:val="a3"/>
    <w:uiPriority w:val="73"/>
    <w:rsid w:val="00CB0664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-65">
    <w:name w:val="Colorful Grid Accent 6"/>
    <w:basedOn w:val="a3"/>
    <w:uiPriority w:val="73"/>
    <w:rsid w:val="00CB0664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aff5">
    <w:name w:val="header"/>
    <w:basedOn w:val="a1"/>
    <w:link w:val="Char5"/>
    <w:uiPriority w:val="99"/>
    <w:unhideWhenUsed/>
    <w:rsid w:val="00BA15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link w:val="aff5"/>
    <w:uiPriority w:val="99"/>
    <w:rsid w:val="00BA1576"/>
    <w:rPr>
      <w:sz w:val="18"/>
      <w:szCs w:val="18"/>
    </w:rPr>
  </w:style>
  <w:style w:type="paragraph" w:styleId="aff6">
    <w:name w:val="footer"/>
    <w:basedOn w:val="a1"/>
    <w:link w:val="Char6"/>
    <w:uiPriority w:val="99"/>
    <w:unhideWhenUsed/>
    <w:rsid w:val="00BA157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link w:val="aff6"/>
    <w:uiPriority w:val="99"/>
    <w:rsid w:val="00BA1576"/>
    <w:rPr>
      <w:sz w:val="18"/>
      <w:szCs w:val="18"/>
    </w:rPr>
  </w:style>
  <w:style w:type="paragraph" w:customStyle="1" w:styleId="ItemStem">
    <w:name w:val="ItemStem"/>
    <w:rsid w:val="00B741A2"/>
    <w:pPr>
      <w:spacing w:line="312" w:lineRule="auto"/>
      <w:jc w:val="both"/>
    </w:pPr>
    <w:rPr>
      <w:sz w:val="21"/>
      <w:szCs w:val="21"/>
    </w:rPr>
  </w:style>
  <w:style w:type="paragraph" w:customStyle="1" w:styleId="ItemQDesc">
    <w:name w:val="ItemQDesc"/>
    <w:basedOn w:val="ItemStem"/>
    <w:rsid w:val="00E05241"/>
  </w:style>
  <w:style w:type="table" w:customStyle="1" w:styleId="TableOptsV">
    <w:name w:val="TableOptsV"/>
    <w:basedOn w:val="a3"/>
    <w:uiPriority w:val="99"/>
    <w:rsid w:val="006B4C1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Answer">
    <w:name w:val="ItemAnswer"/>
    <w:basedOn w:val="a1"/>
    <w:rsid w:val="007A41A0"/>
    <w:pPr>
      <w:spacing w:line="312" w:lineRule="auto"/>
    </w:pPr>
  </w:style>
  <w:style w:type="paragraph" w:customStyle="1" w:styleId="OptWithTabs4">
    <w:name w:val="OptWithTabs4"/>
    <w:basedOn w:val="a1"/>
    <w:next w:val="a1"/>
    <w:rsid w:val="00611C47"/>
    <w:pPr>
      <w:tabs>
        <w:tab w:val="left" w:pos="326"/>
        <w:tab w:val="left" w:pos="2453"/>
        <w:tab w:val="left" w:pos="4578"/>
        <w:tab w:val="left" w:pos="6705"/>
      </w:tabs>
    </w:pPr>
  </w:style>
  <w:style w:type="table" w:customStyle="1" w:styleId="TableGrid">
    <w:name w:val="TableGrid"/>
    <w:basedOn w:val="a3"/>
    <w:uiPriority w:val="99"/>
    <w:rsid w:val="00D211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left w:w="108" w:type="dxa"/>
        <w:bottom w:w="85" w:type="dxa"/>
        <w:right w:w="108" w:type="dxa"/>
      </w:tblCellMar>
    </w:tblPr>
  </w:style>
  <w:style w:type="paragraph" w:customStyle="1" w:styleId="OptWithTabs2">
    <w:name w:val="OptWithTabs2"/>
    <w:basedOn w:val="OptWithTabs4"/>
    <w:next w:val="a1"/>
    <w:qFormat/>
    <w:rsid w:val="00A02915"/>
    <w:pPr>
      <w:tabs>
        <w:tab w:val="clear" w:pos="2453"/>
        <w:tab w:val="clear" w:pos="6705"/>
      </w:tabs>
    </w:pPr>
  </w:style>
  <w:style w:type="paragraph" w:customStyle="1" w:styleId="OptWithTabs1">
    <w:name w:val="OptWithTabs1"/>
    <w:basedOn w:val="OptWithTabs4"/>
    <w:next w:val="a1"/>
    <w:qFormat/>
    <w:rsid w:val="00A02915"/>
    <w:pPr>
      <w:tabs>
        <w:tab w:val="clear" w:pos="2453"/>
        <w:tab w:val="clear" w:pos="4578"/>
        <w:tab w:val="clear" w:pos="6705"/>
      </w:tabs>
    </w:pPr>
  </w:style>
  <w:style w:type="paragraph" w:customStyle="1" w:styleId="OptWithTabs3">
    <w:name w:val="OptWithTabs3"/>
    <w:basedOn w:val="OptWithTabs4"/>
    <w:next w:val="a1"/>
    <w:rsid w:val="00E12382"/>
    <w:pPr>
      <w:tabs>
        <w:tab w:val="clear" w:pos="2453"/>
        <w:tab w:val="clear" w:pos="4578"/>
        <w:tab w:val="clear" w:pos="6705"/>
        <w:tab w:val="left" w:pos="3066"/>
        <w:tab w:val="left" w:pos="5796"/>
      </w:tabs>
    </w:pPr>
  </w:style>
  <w:style w:type="paragraph" w:customStyle="1" w:styleId="ItemStemSpecialEnglishDuanWenGaiCuo1">
    <w:name w:val="ItemStemSpecialEnglishDuanWenGaiCuo1"/>
    <w:basedOn w:val="ItemStem"/>
    <w:qFormat/>
    <w:rsid w:val="007D0D28"/>
    <w:pPr>
      <w:spacing w:line="408" w:lineRule="auto"/>
    </w:pPr>
  </w:style>
  <w:style w:type="paragraph" w:customStyle="1" w:styleId="ItemQDescSpecialEnglishDanJuGaiCuo">
    <w:name w:val="ItemQDescSpecialEnglishDanJuGaiCuo"/>
    <w:basedOn w:val="ItemQDesc"/>
    <w:qFormat/>
    <w:rsid w:val="007304BC"/>
    <w:pPr>
      <w:tabs>
        <w:tab w:val="right" w:pos="8610"/>
      </w:tabs>
    </w:pPr>
  </w:style>
  <w:style w:type="paragraph" w:customStyle="1" w:styleId="ItemStemSpecialEnglishDuanWenGaiCuo2">
    <w:name w:val="ItemStemSpecialEnglishDuanWenGaiCuo2"/>
    <w:basedOn w:val="ItemStem"/>
    <w:qFormat/>
    <w:rsid w:val="00B652A4"/>
    <w:pPr>
      <w:tabs>
        <w:tab w:val="right" w:pos="8610"/>
      </w:tabs>
    </w:pPr>
  </w:style>
  <w:style w:type="table" w:customStyle="1" w:styleId="TableOptsEnglishXuanCiTianKong">
    <w:name w:val="TableOptsEnglishXuanCiTianKong"/>
    <w:basedOn w:val="a3"/>
    <w:uiPriority w:val="99"/>
    <w:rsid w:val="00630462"/>
    <w:pPr>
      <w:tabs>
        <w:tab w:val="left" w:pos="1680"/>
        <w:tab w:val="left" w:pos="3360"/>
        <w:tab w:val="left" w:pos="5040"/>
        <w:tab w:val="left" w:pos="6720"/>
      </w:tabs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nespaceMathQuestion">
    <w:name w:val="LinespaceMathQuestion"/>
    <w:basedOn w:val="a1"/>
    <w:next w:val="a1"/>
    <w:rsid w:val="002D3194"/>
    <w:pPr>
      <w:tabs>
        <w:tab w:val="left" w:pos="195"/>
      </w:tabs>
      <w:spacing w:line="16" w:lineRule="exact"/>
      <w:ind w:left="93" w:hangingChars="93" w:hanging="93"/>
    </w:pPr>
  </w:style>
  <w:style w:type="paragraph" w:customStyle="1" w:styleId="ItemQDescSpecialEnglishDanXuan2">
    <w:name w:val="ItemQDescSpecialEnglishDanXuan2"/>
    <w:basedOn w:val="LinespaceMathQuestion"/>
    <w:qFormat/>
    <w:rsid w:val="003232E3"/>
    <w:pPr>
      <w:tabs>
        <w:tab w:val="clear" w:pos="195"/>
        <w:tab w:val="left" w:pos="307"/>
      </w:tabs>
      <w:ind w:left="146" w:hangingChars="146" w:hanging="146"/>
    </w:pPr>
  </w:style>
  <w:style w:type="table" w:customStyle="1" w:styleId="TableGrid1x1">
    <w:name w:val="TableGrid1x1"/>
    <w:basedOn w:val="TableGrid"/>
    <w:uiPriority w:val="99"/>
    <w:rsid w:val="00727A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left w:w="108" w:type="dxa"/>
        <w:bottom w:w="85" w:type="dxa"/>
        <w:right w:w="108" w:type="dxa"/>
      </w:tblCellMar>
    </w:tblPr>
  </w:style>
  <w:style w:type="paragraph" w:customStyle="1" w:styleId="TitleSpecialMath">
    <w:name w:val="TitleSpecialMath"/>
    <w:basedOn w:val="a1"/>
    <w:next w:val="a1"/>
    <w:rsid w:val="00605C4F"/>
    <w:pPr>
      <w:ind w:left="193" w:hanging="193"/>
      <w:jc w:val="center"/>
    </w:pPr>
    <w:rPr>
      <w:b/>
      <w:sz w:val="24"/>
    </w:rPr>
  </w:style>
  <w:style w:type="paragraph" w:customStyle="1" w:styleId="LinespaceMathQuestionType">
    <w:name w:val="LinespaceMathQuestionType"/>
    <w:basedOn w:val="a1"/>
    <w:next w:val="a1"/>
    <w:qFormat/>
    <w:rsid w:val="00053416"/>
    <w:pPr>
      <w:spacing w:line="160" w:lineRule="exact"/>
      <w:ind w:left="193" w:hanging="193"/>
    </w:pPr>
  </w:style>
  <w:style w:type="paragraph" w:customStyle="1" w:styleId="Title2SpecialMath">
    <w:name w:val="Title2SpecialMath"/>
    <w:basedOn w:val="a1"/>
    <w:next w:val="a1"/>
    <w:rsid w:val="00605C4F"/>
    <w:pPr>
      <w:jc w:val="center"/>
    </w:pPr>
  </w:style>
  <w:style w:type="paragraph" w:customStyle="1" w:styleId="ItemQDescSpecialMathIndent1">
    <w:name w:val="ItemQDescSpecialMathIndent1"/>
    <w:basedOn w:val="ItemStem"/>
    <w:rsid w:val="002D5F44"/>
    <w:pPr>
      <w:tabs>
        <w:tab w:val="left" w:pos="515"/>
      </w:tabs>
      <w:ind w:leftChars="134" w:left="245" w:hangingChars="111" w:hanging="111"/>
    </w:pPr>
  </w:style>
  <w:style w:type="paragraph" w:customStyle="1" w:styleId="ItemQDescSpecialMathIndent2">
    <w:name w:val="ItemQDescSpecialMathIndent2"/>
    <w:basedOn w:val="ItemStem"/>
    <w:rsid w:val="002D5F44"/>
    <w:pPr>
      <w:tabs>
        <w:tab w:val="left" w:pos="613"/>
      </w:tabs>
      <w:ind w:leftChars="134" w:left="292" w:hangingChars="158" w:hanging="158"/>
    </w:pPr>
  </w:style>
  <w:style w:type="paragraph" w:customStyle="1" w:styleId="OptWithTabs4SpecialMathIndent1">
    <w:name w:val="OptWithTabs4SpecialMathIndent1"/>
    <w:basedOn w:val="a1"/>
    <w:next w:val="a1"/>
    <w:rsid w:val="007A6CC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OptWithTabs2SpecialMathIndent1">
    <w:name w:val="OptWithTabs2SpecialMathIndent1"/>
    <w:basedOn w:val="OptWithTabs4SpecialMathIndent1"/>
    <w:next w:val="a1"/>
    <w:qFormat/>
    <w:rsid w:val="00750D9B"/>
    <w:pPr>
      <w:tabs>
        <w:tab w:val="clear" w:pos="2799"/>
        <w:tab w:val="clear" w:pos="7335"/>
      </w:tabs>
    </w:pPr>
  </w:style>
  <w:style w:type="paragraph" w:customStyle="1" w:styleId="OptWithTabs1SpecialMathIndent1">
    <w:name w:val="OptWithTabs1SpecialMathIndent1"/>
    <w:basedOn w:val="OptWithTabs2SpecialMathIndent1"/>
    <w:next w:val="a1"/>
    <w:qFormat/>
    <w:rsid w:val="00750D9B"/>
    <w:pPr>
      <w:tabs>
        <w:tab w:val="clear" w:pos="5055"/>
      </w:tabs>
    </w:pPr>
  </w:style>
  <w:style w:type="paragraph" w:customStyle="1" w:styleId="OptWithTabs4SpecialMathIndent2">
    <w:name w:val="OptWithTabs4SpecialMathIndent2"/>
    <w:basedOn w:val="a1"/>
    <w:next w:val="a1"/>
    <w:qFormat/>
    <w:rsid w:val="007A6CC0"/>
    <w:pPr>
      <w:tabs>
        <w:tab w:val="left" w:pos="729"/>
        <w:tab w:val="left" w:pos="2913"/>
        <w:tab w:val="left" w:pos="5151"/>
        <w:tab w:val="left" w:pos="7371"/>
      </w:tabs>
    </w:pPr>
  </w:style>
  <w:style w:type="paragraph" w:customStyle="1" w:styleId="OptWithTabs2SpecialMathIndent2">
    <w:name w:val="OptWithTabs2SpecialMathIndent2"/>
    <w:basedOn w:val="OptWithTabs4SpecialMathIndent2"/>
    <w:next w:val="a1"/>
    <w:qFormat/>
    <w:rsid w:val="00750D9B"/>
    <w:pPr>
      <w:tabs>
        <w:tab w:val="clear" w:pos="2913"/>
        <w:tab w:val="clear" w:pos="7371"/>
      </w:tabs>
    </w:pPr>
  </w:style>
  <w:style w:type="paragraph" w:customStyle="1" w:styleId="OptWithTabs1SpecialMathIndent2">
    <w:name w:val="OptWithTabs1SpecialMathIndent2"/>
    <w:basedOn w:val="OptWithTabs2SpecialMathIndent2"/>
    <w:next w:val="a1"/>
    <w:qFormat/>
    <w:rsid w:val="00750D9B"/>
    <w:pPr>
      <w:tabs>
        <w:tab w:val="clear" w:pos="5151"/>
      </w:tabs>
    </w:pPr>
  </w:style>
  <w:style w:type="paragraph" w:customStyle="1" w:styleId="ItemQDescSpecialMathIndent1Indent1">
    <w:name w:val="ItemQDescSpecialMathIndent1Indent1"/>
    <w:basedOn w:val="ItemStem"/>
    <w:rsid w:val="002D5F44"/>
    <w:pPr>
      <w:tabs>
        <w:tab w:val="left" w:pos="893"/>
      </w:tabs>
      <w:ind w:leftChars="269" w:left="425" w:hangingChars="156" w:hanging="156"/>
    </w:pPr>
  </w:style>
  <w:style w:type="paragraph" w:customStyle="1" w:styleId="ItemQDescSpecialMathIndent2Indent1">
    <w:name w:val="ItemQDescSpecialMathIndent2Indent1"/>
    <w:basedOn w:val="ItemStem"/>
    <w:rsid w:val="00EA68A9"/>
    <w:pPr>
      <w:tabs>
        <w:tab w:val="left" w:pos="895"/>
      </w:tabs>
      <w:ind w:leftChars="286" w:left="446" w:hangingChars="160" w:hanging="160"/>
    </w:pPr>
  </w:style>
  <w:style w:type="paragraph" w:customStyle="1" w:styleId="ItemSub2QDescSpecialMathIndent">
    <w:name w:val="ItemSub2QDescSpecialMathIndent"/>
    <w:basedOn w:val="ItemQDescSpecialMathIndent2Indent1"/>
    <w:qFormat/>
    <w:rsid w:val="00EA68A9"/>
    <w:pPr>
      <w:ind w:leftChars="412" w:left="572"/>
    </w:pPr>
  </w:style>
  <w:style w:type="paragraph" w:styleId="aff7">
    <w:name w:val="Balloon Text"/>
    <w:basedOn w:val="a1"/>
    <w:link w:val="Char7"/>
    <w:uiPriority w:val="99"/>
    <w:semiHidden/>
    <w:unhideWhenUsed/>
    <w:rsid w:val="00D769DB"/>
    <w:pPr>
      <w:spacing w:line="240" w:lineRule="auto"/>
    </w:pPr>
    <w:rPr>
      <w:sz w:val="18"/>
      <w:szCs w:val="18"/>
    </w:rPr>
  </w:style>
  <w:style w:type="character" w:customStyle="1" w:styleId="Char7">
    <w:name w:val="批注框文本 Char"/>
    <w:basedOn w:val="a2"/>
    <w:link w:val="aff7"/>
    <w:uiPriority w:val="99"/>
    <w:semiHidden/>
    <w:rsid w:val="00D769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0.emf"/><Relationship Id="rId21" Type="http://schemas.openxmlformats.org/officeDocument/2006/relationships/image" Target="media/image14.emf"/><Relationship Id="rId42" Type="http://schemas.openxmlformats.org/officeDocument/2006/relationships/image" Target="media/image35.emf"/><Relationship Id="rId63" Type="http://schemas.openxmlformats.org/officeDocument/2006/relationships/image" Target="media/image56.emf"/><Relationship Id="rId84" Type="http://schemas.openxmlformats.org/officeDocument/2006/relationships/image" Target="media/image77.emf"/><Relationship Id="rId138" Type="http://schemas.openxmlformats.org/officeDocument/2006/relationships/image" Target="media/image131.emf"/><Relationship Id="rId159" Type="http://schemas.openxmlformats.org/officeDocument/2006/relationships/image" Target="media/image152.emf"/><Relationship Id="rId170" Type="http://schemas.openxmlformats.org/officeDocument/2006/relationships/image" Target="media/image163.emf"/><Relationship Id="rId191" Type="http://schemas.openxmlformats.org/officeDocument/2006/relationships/image" Target="media/image184.emf"/><Relationship Id="rId205" Type="http://schemas.openxmlformats.org/officeDocument/2006/relationships/image" Target="media/image198.emf"/><Relationship Id="rId107" Type="http://schemas.openxmlformats.org/officeDocument/2006/relationships/image" Target="media/image100.emf"/><Relationship Id="rId11" Type="http://schemas.openxmlformats.org/officeDocument/2006/relationships/image" Target="media/image4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53" Type="http://schemas.openxmlformats.org/officeDocument/2006/relationships/image" Target="media/image46.emf"/><Relationship Id="rId58" Type="http://schemas.openxmlformats.org/officeDocument/2006/relationships/image" Target="media/image51.emf"/><Relationship Id="rId74" Type="http://schemas.openxmlformats.org/officeDocument/2006/relationships/image" Target="media/image67.emf"/><Relationship Id="rId79" Type="http://schemas.openxmlformats.org/officeDocument/2006/relationships/image" Target="media/image72.png"/><Relationship Id="rId102" Type="http://schemas.openxmlformats.org/officeDocument/2006/relationships/image" Target="media/image95.emf"/><Relationship Id="rId123" Type="http://schemas.openxmlformats.org/officeDocument/2006/relationships/image" Target="media/image116.emf"/><Relationship Id="rId128" Type="http://schemas.openxmlformats.org/officeDocument/2006/relationships/image" Target="media/image121.emf"/><Relationship Id="rId144" Type="http://schemas.openxmlformats.org/officeDocument/2006/relationships/image" Target="media/image137.emf"/><Relationship Id="rId149" Type="http://schemas.openxmlformats.org/officeDocument/2006/relationships/image" Target="media/image142.emf"/><Relationship Id="rId5" Type="http://schemas.openxmlformats.org/officeDocument/2006/relationships/webSettings" Target="webSettings.xml"/><Relationship Id="rId90" Type="http://schemas.openxmlformats.org/officeDocument/2006/relationships/image" Target="media/image83.emf"/><Relationship Id="rId95" Type="http://schemas.openxmlformats.org/officeDocument/2006/relationships/image" Target="media/image88.emf"/><Relationship Id="rId160" Type="http://schemas.openxmlformats.org/officeDocument/2006/relationships/image" Target="media/image153.emf"/><Relationship Id="rId165" Type="http://schemas.openxmlformats.org/officeDocument/2006/relationships/image" Target="media/image158.emf"/><Relationship Id="rId181" Type="http://schemas.openxmlformats.org/officeDocument/2006/relationships/image" Target="media/image174.emf"/><Relationship Id="rId186" Type="http://schemas.openxmlformats.org/officeDocument/2006/relationships/image" Target="media/image179.emf"/><Relationship Id="rId211" Type="http://schemas.openxmlformats.org/officeDocument/2006/relationships/theme" Target="theme/theme1.xml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64" Type="http://schemas.openxmlformats.org/officeDocument/2006/relationships/image" Target="media/image57.emf"/><Relationship Id="rId69" Type="http://schemas.openxmlformats.org/officeDocument/2006/relationships/image" Target="media/image62.emf"/><Relationship Id="rId113" Type="http://schemas.openxmlformats.org/officeDocument/2006/relationships/image" Target="media/image106.png"/><Relationship Id="rId118" Type="http://schemas.openxmlformats.org/officeDocument/2006/relationships/image" Target="media/image111.emf"/><Relationship Id="rId134" Type="http://schemas.openxmlformats.org/officeDocument/2006/relationships/image" Target="media/image127.emf"/><Relationship Id="rId139" Type="http://schemas.openxmlformats.org/officeDocument/2006/relationships/image" Target="media/image132.emf"/><Relationship Id="rId80" Type="http://schemas.openxmlformats.org/officeDocument/2006/relationships/image" Target="media/image73.png"/><Relationship Id="rId85" Type="http://schemas.openxmlformats.org/officeDocument/2006/relationships/image" Target="media/image78.emf"/><Relationship Id="rId150" Type="http://schemas.openxmlformats.org/officeDocument/2006/relationships/image" Target="media/image143.emf"/><Relationship Id="rId155" Type="http://schemas.openxmlformats.org/officeDocument/2006/relationships/image" Target="media/image148.emf"/><Relationship Id="rId171" Type="http://schemas.openxmlformats.org/officeDocument/2006/relationships/image" Target="media/image164.emf"/><Relationship Id="rId176" Type="http://schemas.openxmlformats.org/officeDocument/2006/relationships/image" Target="media/image169.emf"/><Relationship Id="rId192" Type="http://schemas.openxmlformats.org/officeDocument/2006/relationships/image" Target="media/image185.emf"/><Relationship Id="rId197" Type="http://schemas.openxmlformats.org/officeDocument/2006/relationships/image" Target="media/image190.emf"/><Relationship Id="rId206" Type="http://schemas.openxmlformats.org/officeDocument/2006/relationships/image" Target="media/image199.emf"/><Relationship Id="rId201" Type="http://schemas.openxmlformats.org/officeDocument/2006/relationships/image" Target="media/image194.emf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59" Type="http://schemas.openxmlformats.org/officeDocument/2006/relationships/image" Target="media/image52.emf"/><Relationship Id="rId103" Type="http://schemas.openxmlformats.org/officeDocument/2006/relationships/image" Target="media/image96.png"/><Relationship Id="rId108" Type="http://schemas.openxmlformats.org/officeDocument/2006/relationships/image" Target="media/image101.emf"/><Relationship Id="rId124" Type="http://schemas.openxmlformats.org/officeDocument/2006/relationships/image" Target="media/image117.emf"/><Relationship Id="rId129" Type="http://schemas.openxmlformats.org/officeDocument/2006/relationships/image" Target="media/image122.emf"/><Relationship Id="rId54" Type="http://schemas.openxmlformats.org/officeDocument/2006/relationships/image" Target="media/image47.emf"/><Relationship Id="rId70" Type="http://schemas.openxmlformats.org/officeDocument/2006/relationships/image" Target="media/image63.emf"/><Relationship Id="rId75" Type="http://schemas.openxmlformats.org/officeDocument/2006/relationships/image" Target="media/image68.emf"/><Relationship Id="rId91" Type="http://schemas.openxmlformats.org/officeDocument/2006/relationships/image" Target="media/image84.emf"/><Relationship Id="rId96" Type="http://schemas.openxmlformats.org/officeDocument/2006/relationships/image" Target="media/image89.emf"/><Relationship Id="rId140" Type="http://schemas.openxmlformats.org/officeDocument/2006/relationships/image" Target="media/image133.emf"/><Relationship Id="rId145" Type="http://schemas.openxmlformats.org/officeDocument/2006/relationships/image" Target="media/image138.emf"/><Relationship Id="rId161" Type="http://schemas.openxmlformats.org/officeDocument/2006/relationships/image" Target="media/image154.emf"/><Relationship Id="rId166" Type="http://schemas.openxmlformats.org/officeDocument/2006/relationships/image" Target="media/image159.emf"/><Relationship Id="rId182" Type="http://schemas.openxmlformats.org/officeDocument/2006/relationships/image" Target="media/image175.emf"/><Relationship Id="rId187" Type="http://schemas.openxmlformats.org/officeDocument/2006/relationships/image" Target="media/image18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16.png"/><Relationship Id="rId28" Type="http://schemas.openxmlformats.org/officeDocument/2006/relationships/image" Target="media/image21.emf"/><Relationship Id="rId49" Type="http://schemas.openxmlformats.org/officeDocument/2006/relationships/image" Target="media/image42.emf"/><Relationship Id="rId114" Type="http://schemas.openxmlformats.org/officeDocument/2006/relationships/image" Target="media/image107.emf"/><Relationship Id="rId119" Type="http://schemas.openxmlformats.org/officeDocument/2006/relationships/image" Target="media/image112.emf"/><Relationship Id="rId44" Type="http://schemas.openxmlformats.org/officeDocument/2006/relationships/image" Target="media/image37.emf"/><Relationship Id="rId60" Type="http://schemas.openxmlformats.org/officeDocument/2006/relationships/image" Target="media/image53.emf"/><Relationship Id="rId65" Type="http://schemas.openxmlformats.org/officeDocument/2006/relationships/image" Target="media/image58.emf"/><Relationship Id="rId81" Type="http://schemas.openxmlformats.org/officeDocument/2006/relationships/image" Target="media/image74.png"/><Relationship Id="rId86" Type="http://schemas.openxmlformats.org/officeDocument/2006/relationships/image" Target="media/image79.emf"/><Relationship Id="rId130" Type="http://schemas.openxmlformats.org/officeDocument/2006/relationships/image" Target="media/image123.emf"/><Relationship Id="rId135" Type="http://schemas.openxmlformats.org/officeDocument/2006/relationships/image" Target="media/image128.emf"/><Relationship Id="rId151" Type="http://schemas.openxmlformats.org/officeDocument/2006/relationships/image" Target="media/image144.emf"/><Relationship Id="rId156" Type="http://schemas.openxmlformats.org/officeDocument/2006/relationships/image" Target="media/image149.emf"/><Relationship Id="rId177" Type="http://schemas.openxmlformats.org/officeDocument/2006/relationships/image" Target="media/image170.emf"/><Relationship Id="rId198" Type="http://schemas.openxmlformats.org/officeDocument/2006/relationships/image" Target="media/image191.emf"/><Relationship Id="rId172" Type="http://schemas.openxmlformats.org/officeDocument/2006/relationships/image" Target="media/image165.emf"/><Relationship Id="rId193" Type="http://schemas.openxmlformats.org/officeDocument/2006/relationships/image" Target="media/image186.emf"/><Relationship Id="rId202" Type="http://schemas.openxmlformats.org/officeDocument/2006/relationships/image" Target="media/image195.emf"/><Relationship Id="rId207" Type="http://schemas.openxmlformats.org/officeDocument/2006/relationships/image" Target="media/image200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9" Type="http://schemas.openxmlformats.org/officeDocument/2006/relationships/image" Target="media/image32.emf"/><Relationship Id="rId109" Type="http://schemas.openxmlformats.org/officeDocument/2006/relationships/image" Target="media/image102.emf"/><Relationship Id="rId34" Type="http://schemas.openxmlformats.org/officeDocument/2006/relationships/image" Target="media/image27.emf"/><Relationship Id="rId50" Type="http://schemas.openxmlformats.org/officeDocument/2006/relationships/image" Target="media/image43.emf"/><Relationship Id="rId55" Type="http://schemas.openxmlformats.org/officeDocument/2006/relationships/image" Target="media/image48.emf"/><Relationship Id="rId76" Type="http://schemas.openxmlformats.org/officeDocument/2006/relationships/image" Target="media/image69.emf"/><Relationship Id="rId97" Type="http://schemas.openxmlformats.org/officeDocument/2006/relationships/image" Target="media/image90.emf"/><Relationship Id="rId104" Type="http://schemas.openxmlformats.org/officeDocument/2006/relationships/image" Target="media/image97.emf"/><Relationship Id="rId120" Type="http://schemas.openxmlformats.org/officeDocument/2006/relationships/image" Target="media/image113.emf"/><Relationship Id="rId125" Type="http://schemas.openxmlformats.org/officeDocument/2006/relationships/image" Target="media/image118.emf"/><Relationship Id="rId141" Type="http://schemas.openxmlformats.org/officeDocument/2006/relationships/image" Target="media/image134.emf"/><Relationship Id="rId146" Type="http://schemas.openxmlformats.org/officeDocument/2006/relationships/image" Target="media/image139.emf"/><Relationship Id="rId167" Type="http://schemas.openxmlformats.org/officeDocument/2006/relationships/image" Target="media/image160.emf"/><Relationship Id="rId188" Type="http://schemas.openxmlformats.org/officeDocument/2006/relationships/image" Target="media/image181.emf"/><Relationship Id="rId7" Type="http://schemas.openxmlformats.org/officeDocument/2006/relationships/endnotes" Target="endnotes.xml"/><Relationship Id="rId71" Type="http://schemas.openxmlformats.org/officeDocument/2006/relationships/image" Target="media/image64.emf"/><Relationship Id="rId92" Type="http://schemas.openxmlformats.org/officeDocument/2006/relationships/image" Target="media/image85.emf"/><Relationship Id="rId162" Type="http://schemas.openxmlformats.org/officeDocument/2006/relationships/image" Target="media/image155.png"/><Relationship Id="rId183" Type="http://schemas.openxmlformats.org/officeDocument/2006/relationships/image" Target="media/image176.emf"/><Relationship Id="rId2" Type="http://schemas.openxmlformats.org/officeDocument/2006/relationships/numbering" Target="numbering.xml"/><Relationship Id="rId29" Type="http://schemas.openxmlformats.org/officeDocument/2006/relationships/image" Target="media/image22.emf"/><Relationship Id="rId24" Type="http://schemas.openxmlformats.org/officeDocument/2006/relationships/image" Target="media/image17.png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66" Type="http://schemas.openxmlformats.org/officeDocument/2006/relationships/image" Target="media/image59.emf"/><Relationship Id="rId87" Type="http://schemas.openxmlformats.org/officeDocument/2006/relationships/image" Target="media/image80.emf"/><Relationship Id="rId110" Type="http://schemas.openxmlformats.org/officeDocument/2006/relationships/image" Target="media/image103.emf"/><Relationship Id="rId115" Type="http://schemas.openxmlformats.org/officeDocument/2006/relationships/image" Target="media/image108.emf"/><Relationship Id="rId131" Type="http://schemas.openxmlformats.org/officeDocument/2006/relationships/image" Target="media/image124.emf"/><Relationship Id="rId136" Type="http://schemas.openxmlformats.org/officeDocument/2006/relationships/image" Target="media/image129.emf"/><Relationship Id="rId157" Type="http://schemas.openxmlformats.org/officeDocument/2006/relationships/image" Target="media/image150.png"/><Relationship Id="rId178" Type="http://schemas.openxmlformats.org/officeDocument/2006/relationships/image" Target="media/image171.emf"/><Relationship Id="rId61" Type="http://schemas.openxmlformats.org/officeDocument/2006/relationships/image" Target="media/image54.emf"/><Relationship Id="rId82" Type="http://schemas.openxmlformats.org/officeDocument/2006/relationships/image" Target="media/image75.emf"/><Relationship Id="rId152" Type="http://schemas.openxmlformats.org/officeDocument/2006/relationships/image" Target="media/image145.emf"/><Relationship Id="rId173" Type="http://schemas.openxmlformats.org/officeDocument/2006/relationships/image" Target="media/image166.emf"/><Relationship Id="rId194" Type="http://schemas.openxmlformats.org/officeDocument/2006/relationships/image" Target="media/image187.emf"/><Relationship Id="rId199" Type="http://schemas.openxmlformats.org/officeDocument/2006/relationships/image" Target="media/image192.emf"/><Relationship Id="rId203" Type="http://schemas.openxmlformats.org/officeDocument/2006/relationships/image" Target="media/image196.emf"/><Relationship Id="rId208" Type="http://schemas.openxmlformats.org/officeDocument/2006/relationships/image" Target="media/image201.emf"/><Relationship Id="rId19" Type="http://schemas.openxmlformats.org/officeDocument/2006/relationships/image" Target="media/image12.emf"/><Relationship Id="rId14" Type="http://schemas.openxmlformats.org/officeDocument/2006/relationships/image" Target="media/image7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56" Type="http://schemas.openxmlformats.org/officeDocument/2006/relationships/image" Target="media/image49.emf"/><Relationship Id="rId77" Type="http://schemas.openxmlformats.org/officeDocument/2006/relationships/image" Target="media/image70.emf"/><Relationship Id="rId100" Type="http://schemas.openxmlformats.org/officeDocument/2006/relationships/image" Target="media/image93.emf"/><Relationship Id="rId105" Type="http://schemas.openxmlformats.org/officeDocument/2006/relationships/image" Target="media/image98.emf"/><Relationship Id="rId126" Type="http://schemas.openxmlformats.org/officeDocument/2006/relationships/image" Target="media/image119.emf"/><Relationship Id="rId147" Type="http://schemas.openxmlformats.org/officeDocument/2006/relationships/image" Target="media/image140.emf"/><Relationship Id="rId168" Type="http://schemas.openxmlformats.org/officeDocument/2006/relationships/image" Target="media/image161.emf"/><Relationship Id="rId8" Type="http://schemas.openxmlformats.org/officeDocument/2006/relationships/image" Target="media/image1.emf"/><Relationship Id="rId51" Type="http://schemas.openxmlformats.org/officeDocument/2006/relationships/image" Target="media/image44.emf"/><Relationship Id="rId72" Type="http://schemas.openxmlformats.org/officeDocument/2006/relationships/image" Target="media/image65.emf"/><Relationship Id="rId93" Type="http://schemas.openxmlformats.org/officeDocument/2006/relationships/image" Target="media/image86.emf"/><Relationship Id="rId98" Type="http://schemas.openxmlformats.org/officeDocument/2006/relationships/image" Target="media/image91.emf"/><Relationship Id="rId121" Type="http://schemas.openxmlformats.org/officeDocument/2006/relationships/image" Target="media/image114.emf"/><Relationship Id="rId142" Type="http://schemas.openxmlformats.org/officeDocument/2006/relationships/image" Target="media/image135.emf"/><Relationship Id="rId163" Type="http://schemas.openxmlformats.org/officeDocument/2006/relationships/image" Target="media/image156.emf"/><Relationship Id="rId184" Type="http://schemas.openxmlformats.org/officeDocument/2006/relationships/image" Target="media/image177.emf"/><Relationship Id="rId189" Type="http://schemas.openxmlformats.org/officeDocument/2006/relationships/image" Target="media/image182.emf"/><Relationship Id="rId3" Type="http://schemas.openxmlformats.org/officeDocument/2006/relationships/styles" Target="styles.xml"/><Relationship Id="rId25" Type="http://schemas.openxmlformats.org/officeDocument/2006/relationships/image" Target="media/image18.png"/><Relationship Id="rId46" Type="http://schemas.openxmlformats.org/officeDocument/2006/relationships/image" Target="media/image39.emf"/><Relationship Id="rId67" Type="http://schemas.openxmlformats.org/officeDocument/2006/relationships/image" Target="media/image60.emf"/><Relationship Id="rId116" Type="http://schemas.openxmlformats.org/officeDocument/2006/relationships/image" Target="media/image109.emf"/><Relationship Id="rId137" Type="http://schemas.openxmlformats.org/officeDocument/2006/relationships/image" Target="media/image130.emf"/><Relationship Id="rId158" Type="http://schemas.openxmlformats.org/officeDocument/2006/relationships/image" Target="media/image151.emf"/><Relationship Id="rId20" Type="http://schemas.openxmlformats.org/officeDocument/2006/relationships/image" Target="media/image13.emf"/><Relationship Id="rId41" Type="http://schemas.openxmlformats.org/officeDocument/2006/relationships/image" Target="media/image34.emf"/><Relationship Id="rId62" Type="http://schemas.openxmlformats.org/officeDocument/2006/relationships/image" Target="media/image55.emf"/><Relationship Id="rId83" Type="http://schemas.openxmlformats.org/officeDocument/2006/relationships/image" Target="media/image76.emf"/><Relationship Id="rId88" Type="http://schemas.openxmlformats.org/officeDocument/2006/relationships/image" Target="media/image81.emf"/><Relationship Id="rId111" Type="http://schemas.openxmlformats.org/officeDocument/2006/relationships/image" Target="media/image104.emf"/><Relationship Id="rId132" Type="http://schemas.openxmlformats.org/officeDocument/2006/relationships/image" Target="media/image125.emf"/><Relationship Id="rId153" Type="http://schemas.openxmlformats.org/officeDocument/2006/relationships/image" Target="media/image146.emf"/><Relationship Id="rId174" Type="http://schemas.openxmlformats.org/officeDocument/2006/relationships/image" Target="media/image167.emf"/><Relationship Id="rId179" Type="http://schemas.openxmlformats.org/officeDocument/2006/relationships/image" Target="media/image172.emf"/><Relationship Id="rId195" Type="http://schemas.openxmlformats.org/officeDocument/2006/relationships/image" Target="media/image188.emf"/><Relationship Id="rId209" Type="http://schemas.openxmlformats.org/officeDocument/2006/relationships/footer" Target="footer1.xml"/><Relationship Id="rId190" Type="http://schemas.openxmlformats.org/officeDocument/2006/relationships/image" Target="media/image183.emf"/><Relationship Id="rId204" Type="http://schemas.openxmlformats.org/officeDocument/2006/relationships/image" Target="media/image197.emf"/><Relationship Id="rId15" Type="http://schemas.openxmlformats.org/officeDocument/2006/relationships/image" Target="media/image8.emf"/><Relationship Id="rId36" Type="http://schemas.openxmlformats.org/officeDocument/2006/relationships/image" Target="media/image29.emf"/><Relationship Id="rId57" Type="http://schemas.openxmlformats.org/officeDocument/2006/relationships/image" Target="media/image50.emf"/><Relationship Id="rId106" Type="http://schemas.openxmlformats.org/officeDocument/2006/relationships/image" Target="media/image99.emf"/><Relationship Id="rId127" Type="http://schemas.openxmlformats.org/officeDocument/2006/relationships/image" Target="media/image120.emf"/><Relationship Id="rId10" Type="http://schemas.openxmlformats.org/officeDocument/2006/relationships/image" Target="media/image3.emf"/><Relationship Id="rId31" Type="http://schemas.openxmlformats.org/officeDocument/2006/relationships/image" Target="media/image24.emf"/><Relationship Id="rId52" Type="http://schemas.openxmlformats.org/officeDocument/2006/relationships/image" Target="media/image45.emf"/><Relationship Id="rId73" Type="http://schemas.openxmlformats.org/officeDocument/2006/relationships/image" Target="media/image66.emf"/><Relationship Id="rId78" Type="http://schemas.openxmlformats.org/officeDocument/2006/relationships/image" Target="media/image71.emf"/><Relationship Id="rId94" Type="http://schemas.openxmlformats.org/officeDocument/2006/relationships/image" Target="media/image87.emf"/><Relationship Id="rId99" Type="http://schemas.openxmlformats.org/officeDocument/2006/relationships/image" Target="media/image92.png"/><Relationship Id="rId101" Type="http://schemas.openxmlformats.org/officeDocument/2006/relationships/image" Target="media/image94.emf"/><Relationship Id="rId122" Type="http://schemas.openxmlformats.org/officeDocument/2006/relationships/image" Target="media/image115.png"/><Relationship Id="rId143" Type="http://schemas.openxmlformats.org/officeDocument/2006/relationships/image" Target="media/image136.emf"/><Relationship Id="rId148" Type="http://schemas.openxmlformats.org/officeDocument/2006/relationships/image" Target="media/image141.emf"/><Relationship Id="rId164" Type="http://schemas.openxmlformats.org/officeDocument/2006/relationships/image" Target="media/image157.emf"/><Relationship Id="rId169" Type="http://schemas.openxmlformats.org/officeDocument/2006/relationships/image" Target="media/image162.emf"/><Relationship Id="rId185" Type="http://schemas.openxmlformats.org/officeDocument/2006/relationships/image" Target="media/image178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80" Type="http://schemas.openxmlformats.org/officeDocument/2006/relationships/image" Target="media/image173.emf"/><Relationship Id="rId210" Type="http://schemas.openxmlformats.org/officeDocument/2006/relationships/fontTable" Target="fontTable.xml"/><Relationship Id="rId26" Type="http://schemas.openxmlformats.org/officeDocument/2006/relationships/image" Target="media/image19.png"/><Relationship Id="rId47" Type="http://schemas.openxmlformats.org/officeDocument/2006/relationships/image" Target="media/image40.emf"/><Relationship Id="rId68" Type="http://schemas.openxmlformats.org/officeDocument/2006/relationships/image" Target="media/image61.emf"/><Relationship Id="rId89" Type="http://schemas.openxmlformats.org/officeDocument/2006/relationships/image" Target="media/image82.emf"/><Relationship Id="rId112" Type="http://schemas.openxmlformats.org/officeDocument/2006/relationships/image" Target="media/image105.emf"/><Relationship Id="rId133" Type="http://schemas.openxmlformats.org/officeDocument/2006/relationships/image" Target="media/image126.emf"/><Relationship Id="rId154" Type="http://schemas.openxmlformats.org/officeDocument/2006/relationships/image" Target="media/image147.emf"/><Relationship Id="rId175" Type="http://schemas.openxmlformats.org/officeDocument/2006/relationships/image" Target="media/image168.emf"/><Relationship Id="rId196" Type="http://schemas.openxmlformats.org/officeDocument/2006/relationships/image" Target="media/image189.emf"/><Relationship Id="rId200" Type="http://schemas.openxmlformats.org/officeDocument/2006/relationships/image" Target="media/image193.emf"/><Relationship Id="rId16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281C418-3A2E-40EF-954E-03EEF90BB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</cp:revision>
  <dcterms:created xsi:type="dcterms:W3CDTF">2017-11-05T14:34:00Z</dcterms:created>
  <dcterms:modified xsi:type="dcterms:W3CDTF">2017-11-06T08:58:00Z</dcterms:modified>
</cp:coreProperties>
</file>